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60"/>
      </w:pPr>
      <w:r>
        <w:rPr>
          <w:rFonts w:ascii="Aptos" w:hAnsi="Aptos"/>
          <w:b/>
          <w:sz w:val="34"/>
        </w:rPr>
        <w:t>WORD LAB — 1</w:t>
      </w:r>
      <w:r>
        <w:rPr>
          <w:rFonts w:ascii="Aptos" w:hAnsi="Aptos"/>
          <w:b/>
          <w:sz w:val="24"/>
        </w:rPr>
        <w:t xml:space="preserve">  |  Bulleted List</w:t>
      </w:r>
    </w:p>
    <w:p>
      <w:pPr>
        <w:spacing w:after="100"/>
      </w:pPr>
      <w:r>
        <w:rPr>
          <w:rFonts w:ascii="Aptos" w:hAnsi="Aptos"/>
          <w:i/>
          <w:sz w:val="18"/>
        </w:rPr>
        <w:t>Need more room on screen? Use – and + in the lower-right corner of Word to adjust Zoom. Zoom changes only the view, not the document or printing.</w:t>
      </w:r>
    </w:p>
    <w:tbl>
      <w:tblPr>
        <w:tblW w:type="auto" w:w="0"/>
        <w:jc w:val="center"/>
        <w:tblLook w:firstColumn="1" w:firstRow="1" w:lastColumn="0" w:lastRow="0" w:noHBand="0" w:noVBand="1" w:val="04A0"/>
        <w:tblLayout w:type="fixed"/>
      </w:tblPr>
      <w:tblGrid>
        <w:gridCol w:w="6768"/>
        <w:gridCol w:w="7560"/>
      </w:tblGrid>
      <w:tr>
        <w:trPr>
          <w:trHeight w:hRule="atLeast"/>
        </w:trPr>
        <w:tc>
          <w:tcPr>
            <w:tcW w:type="dxa" w:w="7258"/>
            <w:vAlign w:val="top"/>
            <w:tcMar>
              <w:top w:w="120" w:type="dxa"/>
              <w:start w:w="140" w:type="dxa"/>
              <w:bottom w:w="120" w:type="dxa"/>
              <w:end w:w="140" w:type="dxa"/>
            </w:tcMar>
            <w:shd w:fill="DCEAF4"/>
            <w:tcBorders>
              <w:top w:val="single" w:sz="8" w:color="8A9BA8"/>
              <w:left w:val="single" w:sz="8" w:color="8A9BA8"/>
              <w:bottom w:val="single" w:sz="8" w:color="8A9BA8"/>
              <w:right w:val="single" w:sz="8" w:color="8A9BA8"/>
            </w:tcBorders>
          </w:tcPr>
          <w:p>
            <w:pPr>
              <w:keepLines/>
              <w:spacing w:after="80"/>
            </w:pPr>
            <w:r>
              <w:rPr>
                <w:rFonts w:ascii="Aptos" w:hAnsi="Aptos"/>
                <w:b/>
                <w:color w:val="1F4E79"/>
                <w:sz w:val="26"/>
              </w:rPr>
              <w:t>INSTRUCTIONS</w:t>
            </w:r>
          </w:p>
          <w:p>
            <w:pPr>
              <w:keepLines/>
              <w:spacing w:after="40"/>
              <w:ind w:left="43" w:hanging="43"/>
            </w:pPr>
            <w:r>
              <w:rPr>
                <w:rFonts w:ascii="Aptos" w:hAnsi="Aptos"/>
                <w:b w:val="0"/>
                <w:sz w:val="23"/>
              </w:rPr>
              <w:t xml:space="preserve">1. On the right, select the four activity lines under </w:t>
            </w:r>
            <w:r>
              <w:rPr>
                <w:rFonts w:ascii="Aptos" w:hAnsi="Aptos"/>
                <w:b/>
                <w:sz w:val="23"/>
              </w:rPr>
              <w:t>Community Center Activities</w:t>
            </w:r>
            <w:r>
              <w:rPr>
                <w:rFonts w:ascii="Aptos" w:hAnsi="Aptos"/>
                <w:b w:val="0"/>
                <w:sz w:val="23"/>
              </w:rPr>
              <w:t>.</w:t>
            </w:r>
          </w:p>
          <w:p>
            <w:pPr>
              <w:keepLines/>
              <w:spacing w:after="40"/>
              <w:ind w:left="43" w:hanging="43"/>
            </w:pPr>
            <w:r>
              <w:rPr>
                <w:rFonts w:ascii="Aptos" w:hAnsi="Aptos"/>
                <w:b w:val="0"/>
                <w:sz w:val="23"/>
              </w:rPr>
              <w:t xml:space="preserve">2. On the </w:t>
            </w:r>
            <w:r>
              <w:rPr>
                <w:rFonts w:ascii="Aptos" w:hAnsi="Aptos"/>
                <w:b/>
                <w:sz w:val="23"/>
              </w:rPr>
              <w:t>Home</w:t>
            </w:r>
            <w:r>
              <w:rPr>
                <w:rFonts w:ascii="Aptos" w:hAnsi="Aptos"/>
                <w:b w:val="0"/>
                <w:sz w:val="23"/>
              </w:rPr>
              <w:t xml:space="preserve"> tab, find the </w:t>
            </w:r>
            <w:r>
              <w:rPr>
                <w:rFonts w:ascii="Aptos" w:hAnsi="Aptos"/>
                <w:b/>
                <w:sz w:val="23"/>
              </w:rPr>
              <w:t>Paragraph</w:t>
            </w:r>
            <w:r>
              <w:rPr>
                <w:rFonts w:ascii="Aptos" w:hAnsi="Aptos"/>
                <w:b w:val="0"/>
                <w:sz w:val="23"/>
              </w:rPr>
              <w:t xml:space="preserve"> group.</w:t>
            </w:r>
          </w:p>
          <w:p>
            <w:pPr>
              <w:keepLines/>
              <w:spacing w:after="40"/>
              <w:ind w:left="43" w:hanging="43"/>
            </w:pPr>
            <w:r>
              <w:rPr>
                <w:rFonts w:ascii="Aptos" w:hAnsi="Aptos"/>
                <w:b w:val="0"/>
                <w:sz w:val="23"/>
              </w:rPr>
              <w:t xml:space="preserve">3. Select </w:t>
            </w:r>
            <w:r>
              <w:rPr>
                <w:rFonts w:ascii="Aptos" w:hAnsi="Aptos"/>
                <w:b/>
                <w:sz w:val="23"/>
              </w:rPr>
              <w:t>Bullets</w:t>
            </w:r>
            <w:r>
              <w:rPr>
                <w:rFonts w:ascii="Aptos" w:hAnsi="Aptos"/>
                <w:b w:val="0"/>
                <w:sz w:val="23"/>
              </w:rPr>
              <w:t>.</w:t>
            </w:r>
          </w:p>
          <w:p>
            <w:pPr>
              <w:keepLines/>
              <w:spacing w:after="40"/>
              <w:ind w:left="43" w:hanging="43"/>
            </w:pPr>
            <w:r>
              <w:rPr>
                <w:rFonts w:ascii="Aptos" w:hAnsi="Aptos"/>
                <w:sz w:val="23"/>
              </w:rPr>
              <w:t>4. Select outside the list and check the result.</w:t>
            </w:r>
          </w:p>
          <w:p>
            <w:pPr>
              <w:keepLines/>
              <w:spacing w:after="40"/>
              <w:ind w:left="43" w:hanging="43"/>
            </w:pPr>
            <w:r>
              <w:rPr>
                <w:rFonts w:ascii="Aptos" w:hAnsi="Aptos"/>
                <w:b w:val="0"/>
                <w:sz w:val="23"/>
              </w:rPr>
              <w:t xml:space="preserve">5. Use the </w:t>
            </w:r>
            <w:r>
              <w:rPr>
                <w:rFonts w:ascii="Aptos" w:hAnsi="Aptos"/>
                <w:b/>
                <w:sz w:val="23"/>
              </w:rPr>
              <w:t>Bullets</w:t>
            </w:r>
            <w:r>
              <w:rPr>
                <w:rFonts w:ascii="Aptos" w:hAnsi="Aptos"/>
                <w:b w:val="0"/>
                <w:sz w:val="23"/>
              </w:rPr>
              <w:t xml:space="preserve"> arrow to try one different bullet style, then choose the original style again.</w:t>
            </w:r>
          </w:p>
          <w:p>
            <w:pPr>
              <w:keepLines/>
              <w:spacing w:before="80" w:after="60"/>
            </w:pPr>
            <w:r>
              <w:rPr>
                <w:rFonts w:ascii="Aptos" w:hAnsi="Aptos"/>
                <w:b w:val="0"/>
                <w:sz w:val="22"/>
              </w:rPr>
              <w:t xml:space="preserve">REMEMBER: If the heading gets a bullet too, press </w:t>
            </w:r>
            <w:r>
              <w:rPr>
                <w:rFonts w:ascii="Aptos" w:hAnsi="Aptos"/>
                <w:b/>
                <w:sz w:val="22"/>
              </w:rPr>
              <w:t>Ctrl+Z</w:t>
            </w:r>
            <w:r>
              <w:rPr>
                <w:rFonts w:ascii="Aptos" w:hAnsi="Aptos"/>
                <w:b w:val="0"/>
                <w:sz w:val="22"/>
              </w:rPr>
              <w:t xml:space="preserve"> and select only the four activity lines.</w:t>
            </w:r>
          </w:p>
          <w:p>
            <w:pPr>
              <w:keepLines/>
              <w:spacing w:before="80"/>
            </w:pPr>
            <w:r>
              <w:rPr>
                <w:rFonts w:ascii="Aptos" w:hAnsi="Aptos"/>
                <w:b/>
                <w:color w:val="1F4E79"/>
                <w:sz w:val="24"/>
              </w:rPr>
              <w:t>EXPECTED RESULT</w:t>
            </w:r>
          </w:p>
          <w:p>
            <w:pPr>
              <w:keepLines/>
              <w:spacing w:after="0"/>
            </w:pPr>
            <w:r>
              <w:rPr>
                <w:rFonts w:ascii="Aptos" w:hAnsi="Aptos"/>
                <w:sz w:val="22"/>
              </w:rPr>
              <w:t>All four activity lines should be a bulleted list. The heading should not have a bullet.</w:t>
            </w:r>
          </w:p>
        </w:tc>
        <w:tc>
          <w:tcPr>
            <w:tcW w:type="dxa" w:w="7258"/>
            <w:vAlign w:val="top"/>
            <w:tcMar>
              <w:top w:w="120" w:type="dxa"/>
              <w:start w:w="140" w:type="dxa"/>
              <w:bottom w:w="120" w:type="dxa"/>
              <w:end w:w="140" w:type="dxa"/>
            </w:tcMar>
            <w:shd w:fill="F7EFD8"/>
            <w:tcBorders>
              <w:top w:val="single" w:sz="8" w:color="A99D7E"/>
              <w:left w:val="single" w:sz="8" w:color="A99D7E"/>
              <w:bottom w:val="single" w:sz="8" w:color="A99D7E"/>
              <w:right w:val="single" w:sz="8" w:color="A99D7E"/>
            </w:tcBorders>
          </w:tcPr>
          <w:p>
            <w:pPr>
              <w:keepLines/>
              <w:jc w:val="center"/>
            </w:pPr>
            <w:r>
              <w:rPr>
                <w:rFonts w:ascii="Aptos" w:hAnsi="Aptos"/>
                <w:b/>
                <w:sz w:val="22"/>
              </w:rPr>
              <w:t>▼ WORK HERE — CHANGE ONLY THIS SIDE ▼</w:t>
            </w:r>
          </w:p>
          <w:p>
            <w:pPr>
              <w:keepLines/>
              <w:spacing w:after="100"/>
            </w:pPr>
            <w:r>
              <w:rPr>
                <w:rFonts w:ascii="Aptos" w:hAnsi="Aptos"/>
                <w:b/>
                <w:sz w:val="30"/>
              </w:rPr>
              <w:t>Community Center Activities</w:t>
            </w:r>
          </w:p>
          <w:p>
            <w:pPr>
              <w:keepLines/>
              <w:spacing w:after="80"/>
            </w:pPr>
            <w:r>
              <w:rPr>
                <w:rFonts w:ascii="Aptos" w:hAnsi="Aptos"/>
                <w:sz w:val="24"/>
              </w:rPr>
              <w:t>Computer class</w:t>
            </w:r>
          </w:p>
          <w:p>
            <w:pPr>
              <w:keepLines/>
              <w:spacing w:after="80"/>
            </w:pPr>
            <w:r>
              <w:rPr>
                <w:rFonts w:ascii="Aptos" w:hAnsi="Aptos"/>
                <w:sz w:val="24"/>
              </w:rPr>
              <w:t>Walking club</w:t>
            </w:r>
          </w:p>
          <w:p>
            <w:pPr>
              <w:keepLines/>
              <w:spacing w:after="80"/>
            </w:pPr>
            <w:r>
              <w:rPr>
                <w:rFonts w:ascii="Aptos" w:hAnsi="Aptos"/>
                <w:sz w:val="24"/>
              </w:rPr>
              <w:t>Craft group</w:t>
            </w:r>
          </w:p>
          <w:p>
            <w:pPr>
              <w:keepLines/>
              <w:spacing w:after="80"/>
            </w:pPr>
            <w:r>
              <w:rPr>
                <w:rFonts w:ascii="Aptos" w:hAnsi="Aptos"/>
                <w:sz w:val="24"/>
              </w:rPr>
              <w:t>Game afternoon</w:t>
            </w:r>
          </w:p>
          <w:p>
            <w:pPr>
              <w:keepLines/>
              <w:spacing w:before="160"/>
            </w:pPr>
            <w:r>
              <w:rPr>
                <w:rFonts w:ascii="Aptos" w:hAnsi="Aptos"/>
                <w:i/>
                <w:sz w:val="18"/>
              </w:rPr>
              <w:t>Change only the practice area on this side.</w:t>
            </w:r>
          </w:p>
        </w:tc>
      </w:tr>
    </w:tbl>
    <w:p>
      <w:r>
        <w:br w:type="page"/>
      </w:r>
    </w:p>
    <w:p>
      <w:pPr>
        <w:spacing w:after="60"/>
      </w:pPr>
      <w:r>
        <w:rPr>
          <w:rFonts w:ascii="Aptos" w:hAnsi="Aptos"/>
          <w:b/>
          <w:sz w:val="34"/>
        </w:rPr>
        <w:t>WORD LAB — 2</w:t>
      </w:r>
      <w:r>
        <w:rPr>
          <w:rFonts w:ascii="Aptos" w:hAnsi="Aptos"/>
          <w:b/>
          <w:sz w:val="24"/>
        </w:rPr>
        <w:t xml:space="preserve">  |  Numbered List</w:t>
      </w:r>
    </w:p>
    <w:p>
      <w:pPr>
        <w:spacing w:after="100"/>
      </w:pPr>
      <w:r>
        <w:rPr>
          <w:rFonts w:ascii="Aptos" w:hAnsi="Aptos"/>
          <w:i/>
          <w:sz w:val="18"/>
        </w:rPr>
        <w:t>Need more room on screen? Use – and + in the lower-right corner of Word to adjust Zoom. Zoom changes only the view, not the document or printing.</w:t>
      </w:r>
    </w:p>
    <w:tbl>
      <w:tblPr>
        <w:tblW w:type="auto" w:w="0"/>
        <w:jc w:val="center"/>
        <w:tblLook w:firstColumn="1" w:firstRow="1" w:lastColumn="0" w:lastRow="0" w:noHBand="0" w:noVBand="1" w:val="04A0"/>
        <w:tblLayout w:type="fixed"/>
      </w:tblPr>
      <w:tblGrid>
        <w:gridCol w:w="6768"/>
        <w:gridCol w:w="7560"/>
      </w:tblGrid>
      <w:tr>
        <w:trPr>
          <w:trHeight w:hRule="atLeast"/>
        </w:trPr>
        <w:tc>
          <w:tcPr>
            <w:tcW w:type="dxa" w:w="7258"/>
            <w:vAlign w:val="top"/>
            <w:tcMar>
              <w:top w:w="120" w:type="dxa"/>
              <w:start w:w="140" w:type="dxa"/>
              <w:bottom w:w="120" w:type="dxa"/>
              <w:end w:w="140" w:type="dxa"/>
            </w:tcMar>
            <w:shd w:fill="DCEAF4"/>
            <w:tcBorders>
              <w:top w:val="single" w:sz="8" w:color="8A9BA8"/>
              <w:left w:val="single" w:sz="8" w:color="8A9BA8"/>
              <w:bottom w:val="single" w:sz="8" w:color="8A9BA8"/>
              <w:right w:val="single" w:sz="8" w:color="8A9BA8"/>
            </w:tcBorders>
          </w:tcPr>
          <w:p>
            <w:pPr>
              <w:keepLines/>
              <w:spacing w:after="80"/>
            </w:pPr>
            <w:r>
              <w:rPr>
                <w:rFonts w:ascii="Aptos" w:hAnsi="Aptos"/>
                <w:b/>
                <w:color w:val="1F4E79"/>
                <w:sz w:val="26"/>
              </w:rPr>
              <w:t>INSTRUCTIONS</w:t>
            </w:r>
          </w:p>
          <w:p>
            <w:pPr>
              <w:keepLines/>
              <w:spacing w:after="40"/>
              <w:ind w:left="43" w:hanging="43"/>
            </w:pPr>
            <w:r>
              <w:rPr>
                <w:rFonts w:ascii="Aptos" w:hAnsi="Aptos"/>
                <w:b w:val="0"/>
                <w:sz w:val="23"/>
              </w:rPr>
              <w:t xml:space="preserve">1. On the right, select the four steps under </w:t>
            </w:r>
            <w:r>
              <w:rPr>
                <w:rFonts w:ascii="Aptos" w:hAnsi="Aptos"/>
                <w:b/>
                <w:sz w:val="23"/>
              </w:rPr>
              <w:t>Before Class</w:t>
            </w:r>
            <w:r>
              <w:rPr>
                <w:rFonts w:ascii="Aptos" w:hAnsi="Aptos"/>
                <w:b w:val="0"/>
                <w:sz w:val="23"/>
              </w:rPr>
              <w:t>.</w:t>
            </w:r>
          </w:p>
          <w:p>
            <w:pPr>
              <w:keepLines/>
              <w:spacing w:after="40"/>
              <w:ind w:left="43" w:hanging="43"/>
            </w:pPr>
            <w:r>
              <w:rPr>
                <w:rFonts w:ascii="Aptos" w:hAnsi="Aptos"/>
                <w:b w:val="0"/>
                <w:sz w:val="23"/>
              </w:rPr>
              <w:t xml:space="preserve">2. On the </w:t>
            </w:r>
            <w:r>
              <w:rPr>
                <w:rFonts w:ascii="Aptos" w:hAnsi="Aptos"/>
                <w:b/>
                <w:sz w:val="23"/>
              </w:rPr>
              <w:t>Home</w:t>
            </w:r>
            <w:r>
              <w:rPr>
                <w:rFonts w:ascii="Aptos" w:hAnsi="Aptos"/>
                <w:b w:val="0"/>
                <w:sz w:val="23"/>
              </w:rPr>
              <w:t xml:space="preserve"> tab, find the </w:t>
            </w:r>
            <w:r>
              <w:rPr>
                <w:rFonts w:ascii="Aptos" w:hAnsi="Aptos"/>
                <w:b/>
                <w:sz w:val="23"/>
              </w:rPr>
              <w:t>Paragraph</w:t>
            </w:r>
            <w:r>
              <w:rPr>
                <w:rFonts w:ascii="Aptos" w:hAnsi="Aptos"/>
                <w:b w:val="0"/>
                <w:sz w:val="23"/>
              </w:rPr>
              <w:t xml:space="preserve"> group.</w:t>
            </w:r>
          </w:p>
          <w:p>
            <w:pPr>
              <w:keepLines/>
              <w:spacing w:after="40"/>
              <w:ind w:left="43" w:hanging="43"/>
            </w:pPr>
            <w:r>
              <w:rPr>
                <w:rFonts w:ascii="Aptos" w:hAnsi="Aptos"/>
                <w:b w:val="0"/>
                <w:sz w:val="23"/>
              </w:rPr>
              <w:t xml:space="preserve">3. Select </w:t>
            </w:r>
            <w:r>
              <w:rPr>
                <w:rFonts w:ascii="Aptos" w:hAnsi="Aptos"/>
                <w:b/>
                <w:sz w:val="23"/>
              </w:rPr>
              <w:t>Numbering</w:t>
            </w:r>
            <w:r>
              <w:rPr>
                <w:rFonts w:ascii="Aptos" w:hAnsi="Aptos"/>
                <w:b w:val="0"/>
                <w:sz w:val="23"/>
              </w:rPr>
              <w:t>.</w:t>
            </w:r>
          </w:p>
          <w:p>
            <w:pPr>
              <w:keepLines/>
              <w:spacing w:after="40"/>
              <w:ind w:left="43" w:hanging="43"/>
            </w:pPr>
            <w:r>
              <w:rPr>
                <w:rFonts w:ascii="Aptos" w:hAnsi="Aptos"/>
                <w:sz w:val="23"/>
              </w:rPr>
              <w:t>4. Select outside the list and check the result.</w:t>
            </w:r>
          </w:p>
          <w:p>
            <w:pPr>
              <w:keepLines/>
              <w:spacing w:after="40"/>
              <w:ind w:left="43" w:hanging="43"/>
            </w:pPr>
            <w:r>
              <w:rPr>
                <w:rFonts w:ascii="Aptos" w:hAnsi="Aptos"/>
                <w:b w:val="0"/>
                <w:sz w:val="23"/>
              </w:rPr>
              <w:t xml:space="preserve">5. Press </w:t>
            </w:r>
            <w:r>
              <w:rPr>
                <w:rFonts w:ascii="Aptos" w:hAnsi="Aptos"/>
                <w:b/>
                <w:sz w:val="23"/>
              </w:rPr>
              <w:t>Enter</w:t>
            </w:r>
            <w:r>
              <w:rPr>
                <w:rFonts w:ascii="Aptos" w:hAnsi="Aptos"/>
                <w:b w:val="0"/>
                <w:sz w:val="23"/>
              </w:rPr>
              <w:t xml:space="preserve"> at the end of step 4 to create step 5.</w:t>
            </w:r>
          </w:p>
          <w:p>
            <w:pPr>
              <w:keepLines/>
              <w:spacing w:after="40"/>
              <w:ind w:left="43" w:hanging="43"/>
            </w:pPr>
            <w:r>
              <w:rPr>
                <w:rFonts w:ascii="Aptos" w:hAnsi="Aptos"/>
                <w:b w:val="0"/>
                <w:sz w:val="23"/>
              </w:rPr>
              <w:t xml:space="preserve">6. Type </w:t>
            </w:r>
            <w:r>
              <w:rPr>
                <w:rFonts w:ascii="Aptos" w:hAnsi="Aptos"/>
                <w:b/>
                <w:sz w:val="23"/>
              </w:rPr>
              <w:t>Check the projector</w:t>
            </w:r>
            <w:r>
              <w:rPr>
                <w:rFonts w:ascii="Aptos" w:hAnsi="Aptos"/>
                <w:b w:val="0"/>
                <w:sz w:val="23"/>
              </w:rPr>
              <w:t xml:space="preserve">, then press </w:t>
            </w:r>
            <w:r>
              <w:rPr>
                <w:rFonts w:ascii="Aptos" w:hAnsi="Aptos"/>
                <w:b/>
                <w:sz w:val="23"/>
              </w:rPr>
              <w:t>Enter</w:t>
            </w:r>
            <w:r>
              <w:rPr>
                <w:rFonts w:ascii="Aptos" w:hAnsi="Aptos"/>
                <w:b w:val="0"/>
                <w:sz w:val="23"/>
              </w:rPr>
              <w:t xml:space="preserve"> twice to end the list.</w:t>
            </w:r>
          </w:p>
          <w:p>
            <w:pPr>
              <w:keepLines/>
              <w:spacing w:before="80" w:after="60"/>
            </w:pPr>
            <w:r>
              <w:rPr>
                <w:rFonts w:ascii="Aptos" w:hAnsi="Aptos"/>
                <w:b w:val="0"/>
                <w:sz w:val="22"/>
              </w:rPr>
              <w:t xml:space="preserve">REMEMBER: Word continues numbering automatically when you press </w:t>
            </w:r>
            <w:r>
              <w:rPr>
                <w:rFonts w:ascii="Aptos" w:hAnsi="Aptos"/>
                <w:b/>
                <w:sz w:val="22"/>
              </w:rPr>
              <w:t>Enter</w:t>
            </w:r>
            <w:r>
              <w:rPr>
                <w:rFonts w:ascii="Aptos" w:hAnsi="Aptos"/>
                <w:b w:val="0"/>
                <w:sz w:val="22"/>
              </w:rPr>
              <w:t xml:space="preserve"> at the end of a numbered item.</w:t>
            </w:r>
          </w:p>
          <w:p>
            <w:pPr>
              <w:keepLines/>
              <w:spacing w:before="80"/>
            </w:pPr>
            <w:r>
              <w:rPr>
                <w:rFonts w:ascii="Aptos" w:hAnsi="Aptos"/>
                <w:b/>
                <w:color w:val="1F4E79"/>
                <w:sz w:val="24"/>
              </w:rPr>
              <w:t>EXPECTED RESULT</w:t>
            </w:r>
          </w:p>
          <w:p>
            <w:pPr>
              <w:keepLines/>
              <w:spacing w:after="0"/>
            </w:pPr>
            <w:r>
              <w:rPr>
                <w:rFonts w:ascii="Aptos" w:hAnsi="Aptos"/>
                <w:sz w:val="22"/>
              </w:rPr>
              <w:t>The original four lines should be numbered, and you should have added a fifth numbered step.</w:t>
            </w:r>
          </w:p>
        </w:tc>
        <w:tc>
          <w:tcPr>
            <w:tcW w:type="dxa" w:w="7258"/>
            <w:vAlign w:val="top"/>
            <w:tcMar>
              <w:top w:w="120" w:type="dxa"/>
              <w:start w:w="140" w:type="dxa"/>
              <w:bottom w:w="120" w:type="dxa"/>
              <w:end w:w="140" w:type="dxa"/>
            </w:tcMar>
            <w:shd w:fill="F7EFD8"/>
            <w:tcBorders>
              <w:top w:val="single" w:sz="8" w:color="A99D7E"/>
              <w:left w:val="single" w:sz="8" w:color="A99D7E"/>
              <w:bottom w:val="single" w:sz="8" w:color="A99D7E"/>
              <w:right w:val="single" w:sz="8" w:color="A99D7E"/>
            </w:tcBorders>
          </w:tcPr>
          <w:p>
            <w:pPr>
              <w:keepLines/>
              <w:jc w:val="center"/>
            </w:pPr>
            <w:r>
              <w:rPr>
                <w:rFonts w:ascii="Aptos" w:hAnsi="Aptos"/>
                <w:b/>
                <w:sz w:val="22"/>
              </w:rPr>
              <w:t>▼ WORK HERE — CHANGE ONLY THIS SIDE ▼</w:t>
            </w:r>
          </w:p>
          <w:p>
            <w:pPr>
              <w:keepLines/>
              <w:spacing w:after="100"/>
            </w:pPr>
            <w:r>
              <w:rPr>
                <w:rFonts w:ascii="Aptos" w:hAnsi="Aptos"/>
                <w:b/>
                <w:sz w:val="30"/>
              </w:rPr>
              <w:t>Before Class</w:t>
            </w:r>
          </w:p>
          <w:p>
            <w:pPr>
              <w:keepLines/>
              <w:spacing w:after="80"/>
            </w:pPr>
            <w:r>
              <w:rPr>
                <w:rFonts w:ascii="Aptos" w:hAnsi="Aptos"/>
                <w:sz w:val="24"/>
              </w:rPr>
              <w:t>Turn on the computer</w:t>
            </w:r>
          </w:p>
          <w:p>
            <w:pPr>
              <w:keepLines/>
              <w:spacing w:after="80"/>
            </w:pPr>
            <w:r>
              <w:rPr>
                <w:rFonts w:ascii="Aptos" w:hAnsi="Aptos"/>
                <w:sz w:val="24"/>
              </w:rPr>
              <w:t>Sign in</w:t>
            </w:r>
          </w:p>
          <w:p>
            <w:pPr>
              <w:keepLines/>
              <w:spacing w:after="80"/>
            </w:pPr>
            <w:r>
              <w:rPr>
                <w:rFonts w:ascii="Aptos" w:hAnsi="Aptos"/>
                <w:sz w:val="24"/>
              </w:rPr>
              <w:t>Open Microsoft Word</w:t>
            </w:r>
          </w:p>
          <w:p>
            <w:pPr>
              <w:keepLines/>
              <w:spacing w:after="80"/>
            </w:pPr>
            <w:r>
              <w:rPr>
                <w:rFonts w:ascii="Aptos" w:hAnsi="Aptos"/>
                <w:sz w:val="24"/>
              </w:rPr>
              <w:t>Open today’s practice file</w:t>
            </w:r>
          </w:p>
          <w:p>
            <w:pPr>
              <w:keepLines/>
              <w:spacing w:before="160"/>
            </w:pPr>
            <w:r>
              <w:rPr>
                <w:rFonts w:ascii="Aptos" w:hAnsi="Aptos"/>
                <w:i/>
                <w:sz w:val="18"/>
              </w:rPr>
              <w:t>Change only the practice area on this side.</w:t>
            </w:r>
          </w:p>
        </w:tc>
      </w:tr>
    </w:tbl>
    <w:p>
      <w:r>
        <w:br w:type="page"/>
      </w:r>
    </w:p>
    <w:p>
      <w:pPr>
        <w:spacing w:after="60"/>
      </w:pPr>
      <w:r>
        <w:rPr>
          <w:rFonts w:ascii="Aptos" w:hAnsi="Aptos"/>
          <w:b/>
          <w:sz w:val="34"/>
        </w:rPr>
        <w:t>WORD LAB — 3</w:t>
      </w:r>
      <w:r>
        <w:rPr>
          <w:rFonts w:ascii="Aptos" w:hAnsi="Aptos"/>
          <w:b/>
          <w:sz w:val="24"/>
        </w:rPr>
        <w:t xml:space="preserve">  |  Line Spacing</w:t>
      </w:r>
    </w:p>
    <w:p>
      <w:pPr>
        <w:spacing w:after="100"/>
      </w:pPr>
      <w:r>
        <w:rPr>
          <w:rFonts w:ascii="Aptos" w:hAnsi="Aptos"/>
          <w:i/>
          <w:sz w:val="18"/>
        </w:rPr>
        <w:t>Need more room on screen? Use – and + in the lower-right corner of Word to adjust Zoom. Zoom changes only the view, not the document or printing.</w:t>
      </w:r>
    </w:p>
    <w:tbl>
      <w:tblPr>
        <w:tblW w:type="auto" w:w="0"/>
        <w:jc w:val="center"/>
        <w:tblLook w:firstColumn="1" w:firstRow="1" w:lastColumn="0" w:lastRow="0" w:noHBand="0" w:noVBand="1" w:val="04A0"/>
        <w:tblLayout w:type="fixed"/>
      </w:tblPr>
      <w:tblGrid>
        <w:gridCol w:w="6768"/>
        <w:gridCol w:w="7560"/>
      </w:tblGrid>
      <w:tr>
        <w:trPr>
          <w:trHeight w:hRule="atLeast"/>
        </w:trPr>
        <w:tc>
          <w:tcPr>
            <w:tcW w:type="dxa" w:w="7258"/>
            <w:vAlign w:val="top"/>
            <w:tcMar>
              <w:top w:w="120" w:type="dxa"/>
              <w:start w:w="140" w:type="dxa"/>
              <w:bottom w:w="120" w:type="dxa"/>
              <w:end w:w="140" w:type="dxa"/>
            </w:tcMar>
            <w:shd w:fill="DCEAF4"/>
            <w:tcBorders>
              <w:top w:val="single" w:sz="8" w:color="8A9BA8"/>
              <w:left w:val="single" w:sz="8" w:color="8A9BA8"/>
              <w:bottom w:val="single" w:sz="8" w:color="8A9BA8"/>
              <w:right w:val="single" w:sz="8" w:color="8A9BA8"/>
            </w:tcBorders>
          </w:tcPr>
          <w:p>
            <w:pPr>
              <w:keepLines/>
              <w:spacing w:after="80"/>
            </w:pPr>
            <w:r>
              <w:rPr>
                <w:rFonts w:ascii="Aptos" w:hAnsi="Aptos"/>
                <w:b/>
                <w:color w:val="1F4E79"/>
                <w:sz w:val="26"/>
              </w:rPr>
              <w:t>INSTRUCTIONS</w:t>
            </w:r>
          </w:p>
          <w:p>
            <w:pPr>
              <w:keepLines/>
              <w:spacing w:after="40"/>
              <w:ind w:left="43" w:hanging="43"/>
            </w:pPr>
            <w:r>
              <w:rPr>
                <w:rFonts w:ascii="Aptos" w:hAnsi="Aptos"/>
                <w:sz w:val="23"/>
              </w:rPr>
              <w:t>1. On the right, select only the middle paragraph.</w:t>
            </w:r>
          </w:p>
          <w:p>
            <w:pPr>
              <w:keepLines/>
              <w:spacing w:after="40"/>
              <w:ind w:left="43" w:hanging="43"/>
            </w:pPr>
            <w:r>
              <w:rPr>
                <w:rFonts w:ascii="Aptos" w:hAnsi="Aptos"/>
                <w:b w:val="0"/>
                <w:sz w:val="23"/>
              </w:rPr>
              <w:t xml:space="preserve">2. On the </w:t>
            </w:r>
            <w:r>
              <w:rPr>
                <w:rFonts w:ascii="Aptos" w:hAnsi="Aptos"/>
                <w:b/>
                <w:sz w:val="23"/>
              </w:rPr>
              <w:t>Home</w:t>
            </w:r>
            <w:r>
              <w:rPr>
                <w:rFonts w:ascii="Aptos" w:hAnsi="Aptos"/>
                <w:b w:val="0"/>
                <w:sz w:val="23"/>
              </w:rPr>
              <w:t xml:space="preserve"> tab, in the </w:t>
            </w:r>
            <w:r>
              <w:rPr>
                <w:rFonts w:ascii="Aptos" w:hAnsi="Aptos"/>
                <w:b/>
                <w:sz w:val="23"/>
              </w:rPr>
              <w:t>Paragraph</w:t>
            </w:r>
            <w:r>
              <w:rPr>
                <w:rFonts w:ascii="Aptos" w:hAnsi="Aptos"/>
                <w:b w:val="0"/>
                <w:sz w:val="23"/>
              </w:rPr>
              <w:t xml:space="preserve"> group, select </w:t>
            </w:r>
            <w:r>
              <w:rPr>
                <w:rFonts w:ascii="Aptos" w:hAnsi="Aptos"/>
                <w:b/>
                <w:sz w:val="23"/>
              </w:rPr>
              <w:t>Line and Paragraph Spacing</w:t>
            </w:r>
            <w:r>
              <w:rPr>
                <w:rFonts w:ascii="Aptos" w:hAnsi="Aptos"/>
                <w:b w:val="0"/>
                <w:sz w:val="23"/>
              </w:rPr>
              <w:t>.</w:t>
            </w:r>
          </w:p>
          <w:p>
            <w:pPr>
              <w:keepLines/>
              <w:spacing w:after="40"/>
              <w:ind w:left="43" w:hanging="43"/>
            </w:pPr>
            <w:r>
              <w:rPr>
                <w:rFonts w:ascii="Aptos" w:hAnsi="Aptos"/>
                <w:b w:val="0"/>
                <w:sz w:val="23"/>
              </w:rPr>
              <w:t xml:space="preserve">3. Select </w:t>
            </w:r>
            <w:r>
              <w:rPr>
                <w:rFonts w:ascii="Aptos" w:hAnsi="Aptos"/>
                <w:b/>
                <w:sz w:val="23"/>
              </w:rPr>
              <w:t>1.5</w:t>
            </w:r>
            <w:r>
              <w:rPr>
                <w:rFonts w:ascii="Aptos" w:hAnsi="Aptos"/>
                <w:b w:val="0"/>
                <w:sz w:val="23"/>
              </w:rPr>
              <w:t>.</w:t>
            </w:r>
          </w:p>
          <w:p>
            <w:pPr>
              <w:keepLines/>
              <w:spacing w:after="40"/>
              <w:ind w:left="43" w:hanging="43"/>
            </w:pPr>
            <w:r>
              <w:rPr>
                <w:rFonts w:ascii="Aptos" w:hAnsi="Aptos"/>
                <w:sz w:val="23"/>
              </w:rPr>
              <w:t>4. Select outside the paragraph and compare it with the paragraphs above and below.</w:t>
            </w:r>
          </w:p>
          <w:p>
            <w:pPr>
              <w:keepLines/>
              <w:spacing w:after="40"/>
              <w:ind w:left="43" w:hanging="43"/>
            </w:pPr>
            <w:r>
              <w:rPr>
                <w:rFonts w:ascii="Aptos" w:hAnsi="Aptos"/>
                <w:b w:val="0"/>
                <w:sz w:val="23"/>
              </w:rPr>
              <w:t xml:space="preserve">5. Open </w:t>
            </w:r>
            <w:r>
              <w:rPr>
                <w:rFonts w:ascii="Aptos" w:hAnsi="Aptos"/>
                <w:b/>
                <w:sz w:val="23"/>
              </w:rPr>
              <w:t>Line and Paragraph Spacing</w:t>
            </w:r>
            <w:r>
              <w:rPr>
                <w:rFonts w:ascii="Aptos" w:hAnsi="Aptos"/>
                <w:b w:val="0"/>
                <w:sz w:val="23"/>
              </w:rPr>
              <w:t xml:space="preserve"> again and select </w:t>
            </w:r>
            <w:r>
              <w:rPr>
                <w:rFonts w:ascii="Aptos" w:hAnsi="Aptos"/>
                <w:b/>
                <w:sz w:val="23"/>
              </w:rPr>
              <w:t>2.0</w:t>
            </w:r>
            <w:r>
              <w:rPr>
                <w:rFonts w:ascii="Aptos" w:hAnsi="Aptos"/>
                <w:b w:val="0"/>
                <w:sz w:val="23"/>
              </w:rPr>
              <w:t>.</w:t>
            </w:r>
          </w:p>
          <w:p>
            <w:pPr>
              <w:keepLines/>
              <w:spacing w:after="40"/>
              <w:ind w:left="43" w:hanging="43"/>
            </w:pPr>
            <w:r>
              <w:rPr>
                <w:rFonts w:ascii="Aptos" w:hAnsi="Aptos"/>
                <w:b w:val="0"/>
                <w:sz w:val="23"/>
              </w:rPr>
              <w:t xml:space="preserve">6. Press </w:t>
            </w:r>
            <w:r>
              <w:rPr>
                <w:rFonts w:ascii="Aptos" w:hAnsi="Aptos"/>
                <w:b/>
                <w:sz w:val="23"/>
              </w:rPr>
              <w:t>Ctrl+Z</w:t>
            </w:r>
            <w:r>
              <w:rPr>
                <w:rFonts w:ascii="Aptos" w:hAnsi="Aptos"/>
                <w:b w:val="0"/>
                <w:sz w:val="23"/>
              </w:rPr>
              <w:t xml:space="preserve"> once to return the paragraph to </w:t>
            </w:r>
            <w:r>
              <w:rPr>
                <w:rFonts w:ascii="Aptos" w:hAnsi="Aptos"/>
                <w:b/>
                <w:sz w:val="23"/>
              </w:rPr>
              <w:t>1.5</w:t>
            </w:r>
            <w:r>
              <w:rPr>
                <w:rFonts w:ascii="Aptos" w:hAnsi="Aptos"/>
                <w:b w:val="0"/>
                <w:sz w:val="23"/>
              </w:rPr>
              <w:t xml:space="preserve"> spacing.</w:t>
            </w:r>
          </w:p>
          <w:p>
            <w:pPr>
              <w:keepLines/>
              <w:spacing w:before="80" w:after="60"/>
            </w:pPr>
            <w:r>
              <w:rPr>
                <w:rFonts w:ascii="Aptos" w:hAnsi="Aptos"/>
                <w:b w:val="0"/>
                <w:sz w:val="22"/>
              </w:rPr>
              <w:t xml:space="preserve">REMEMBER: Do not press </w:t>
            </w:r>
            <w:r>
              <w:rPr>
                <w:rFonts w:ascii="Aptos" w:hAnsi="Aptos"/>
                <w:b/>
                <w:sz w:val="22"/>
              </w:rPr>
              <w:t>Enter</w:t>
            </w:r>
            <w:r>
              <w:rPr>
                <w:rFonts w:ascii="Aptos" w:hAnsi="Aptos"/>
                <w:b w:val="0"/>
                <w:sz w:val="22"/>
              </w:rPr>
              <w:t xml:space="preserve"> repeatedly to create line spacing. Use Word’s </w:t>
            </w:r>
            <w:r>
              <w:rPr>
                <w:rFonts w:ascii="Aptos" w:hAnsi="Aptos"/>
                <w:b/>
                <w:sz w:val="22"/>
              </w:rPr>
              <w:t>Line and Paragraph Spacing</w:t>
            </w:r>
            <w:r>
              <w:rPr>
                <w:rFonts w:ascii="Aptos" w:hAnsi="Aptos"/>
                <w:b w:val="0"/>
                <w:sz w:val="22"/>
              </w:rPr>
              <w:t xml:space="preserve"> command.</w:t>
            </w:r>
          </w:p>
          <w:p>
            <w:pPr>
              <w:spacing w:before="120" w:after="120"/>
              <w:shd w:fill="E8F1F8"/>
            </w:pPr>
            <w:r>
              <w:rPr>
                <w:b/>
                <w:sz w:val="22"/>
              </w:rPr>
              <w:t xml:space="preserve">LET WORD DO THE LAYOUT: </w:t>
            </w:r>
            <w:r>
              <w:rPr>
                <w:sz w:val="22"/>
              </w:rPr>
              <w:t>Do not use repeated spaces or Enter presses to position things. Use Word's formatting and layout tools instead.</w:t>
            </w:r>
          </w:p>
          <w:p>
            <w:pPr>
              <w:keepLines/>
              <w:spacing w:before="80"/>
            </w:pPr>
            <w:r>
              <w:rPr>
                <w:rFonts w:ascii="Aptos" w:hAnsi="Aptos"/>
                <w:b/>
                <w:color w:val="1F4E79"/>
                <w:sz w:val="24"/>
              </w:rPr>
              <w:t>EXPECTED RESULT</w:t>
            </w:r>
          </w:p>
          <w:p>
            <w:pPr>
              <w:keepLines/>
              <w:spacing w:after="0"/>
            </w:pPr>
            <w:r>
              <w:rPr>
                <w:rFonts w:ascii="Aptos" w:hAnsi="Aptos"/>
                <w:sz w:val="22"/>
              </w:rPr>
              <w:t>Only the middle paragraph should have 1.5 line spacing when you finish.</w:t>
            </w:r>
          </w:p>
        </w:tc>
        <w:tc>
          <w:tcPr>
            <w:tcW w:type="dxa" w:w="7258"/>
            <w:vAlign w:val="top"/>
            <w:tcMar>
              <w:top w:w="120" w:type="dxa"/>
              <w:start w:w="140" w:type="dxa"/>
              <w:bottom w:w="120" w:type="dxa"/>
              <w:end w:w="140" w:type="dxa"/>
            </w:tcMar>
            <w:shd w:fill="F7EFD8"/>
            <w:tcBorders>
              <w:top w:val="single" w:sz="8" w:color="A99D7E"/>
              <w:left w:val="single" w:sz="8" w:color="A99D7E"/>
              <w:bottom w:val="single" w:sz="8" w:color="A99D7E"/>
              <w:right w:val="single" w:sz="8" w:color="A99D7E"/>
            </w:tcBorders>
          </w:tcPr>
          <w:p>
            <w:pPr>
              <w:keepLines/>
              <w:jc w:val="center"/>
            </w:pPr>
            <w:r>
              <w:rPr>
                <w:rFonts w:ascii="Aptos" w:hAnsi="Aptos"/>
                <w:b/>
                <w:sz w:val="22"/>
              </w:rPr>
              <w:t>▼ WORK HERE — CHANGE ONLY THIS SIDE ▼</w:t>
            </w:r>
          </w:p>
          <w:p>
            <w:pPr>
              <w:keepLines/>
              <w:spacing w:after="100"/>
            </w:pPr>
            <w:r>
              <w:rPr>
                <w:rFonts w:ascii="Aptos" w:hAnsi="Aptos"/>
                <w:b/>
                <w:sz w:val="30"/>
              </w:rPr>
              <w:t>Line Spacing Practice</w:t>
            </w:r>
          </w:p>
          <w:p>
            <w:pPr>
              <w:keepLines/>
              <w:spacing w:after="80"/>
            </w:pPr>
            <w:r>
              <w:rPr>
                <w:rFonts w:ascii="Aptos" w:hAnsi="Aptos"/>
                <w:sz w:val="24"/>
              </w:rPr>
              <w:t>Computer classes provide practice with useful everyday skills. Small changes can make a document easier to read.</w:t>
            </w:r>
          </w:p>
          <w:p>
            <w:pPr>
              <w:keepLines/>
              <w:spacing w:after="80"/>
            </w:pPr>
            <w:r>
              <w:rPr>
                <w:rFonts w:ascii="Aptos" w:hAnsi="Aptos"/>
                <w:sz w:val="24"/>
              </w:rPr>
              <w:t>Line spacing controls the vertical distance between lines inside a paragraph. Word can change this spacing without adding blank lines.</w:t>
            </w:r>
          </w:p>
          <w:p>
            <w:pPr>
              <w:keepLines/>
              <w:spacing w:after="80"/>
            </w:pPr>
            <w:r>
              <w:rPr>
                <w:rFonts w:ascii="Aptos" w:hAnsi="Aptos"/>
                <w:sz w:val="24"/>
              </w:rPr>
              <w:t>Good spacing can make a document easier to scan, especially when the page contains several paragraphs.</w:t>
            </w:r>
          </w:p>
          <w:p>
            <w:pPr>
              <w:keepLines/>
              <w:spacing w:before="160"/>
            </w:pPr>
            <w:r>
              <w:rPr>
                <w:rFonts w:ascii="Aptos" w:hAnsi="Aptos"/>
                <w:i/>
                <w:sz w:val="18"/>
              </w:rPr>
              <w:t>Change only the practice area on this side.</w:t>
            </w:r>
          </w:p>
        </w:tc>
      </w:tr>
    </w:tbl>
    <w:p>
      <w:r>
        <w:br w:type="page"/>
      </w:r>
    </w:p>
    <w:p>
      <w:pPr>
        <w:spacing w:after="60"/>
      </w:pPr>
      <w:r>
        <w:rPr>
          <w:rFonts w:ascii="Aptos" w:hAnsi="Aptos"/>
          <w:b/>
          <w:sz w:val="34"/>
        </w:rPr>
        <w:t>WORD LAB — 4</w:t>
      </w:r>
      <w:r>
        <w:rPr>
          <w:rFonts w:ascii="Aptos" w:hAnsi="Aptos"/>
          <w:b/>
          <w:sz w:val="24"/>
        </w:rPr>
        <w:t xml:space="preserve">  |  Insert and Build a Table</w:t>
      </w:r>
    </w:p>
    <w:p>
      <w:pPr>
        <w:spacing w:after="100"/>
      </w:pPr>
      <w:r>
        <w:rPr>
          <w:rFonts w:ascii="Aptos" w:hAnsi="Aptos"/>
          <w:i/>
          <w:sz w:val="18"/>
        </w:rPr>
        <w:t>Need more room on screen? Use – and + in the lower-right corner of Word to adjust Zoom. Zoom changes only the view, not the document or printing.</w:t>
      </w:r>
    </w:p>
    <w:tbl>
      <w:tblPr>
        <w:tblW w:type="auto" w:w="0"/>
        <w:jc w:val="center"/>
        <w:tblLook w:firstColumn="1" w:firstRow="1" w:lastColumn="0" w:lastRow="0" w:noHBand="0" w:noVBand="1" w:val="04A0"/>
        <w:tblLayout w:type="fixed"/>
      </w:tblPr>
      <w:tblGrid>
        <w:gridCol w:w="6768"/>
        <w:gridCol w:w="7560"/>
      </w:tblGrid>
      <w:tr>
        <w:trPr>
          <w:trHeight w:hRule="atLeast"/>
        </w:trPr>
        <w:tc>
          <w:tcPr>
            <w:tcW w:type="dxa" w:w="7258"/>
            <w:vAlign w:val="top"/>
            <w:tcMar>
              <w:top w:w="120" w:type="dxa"/>
              <w:start w:w="140" w:type="dxa"/>
              <w:bottom w:w="120" w:type="dxa"/>
              <w:end w:w="140" w:type="dxa"/>
            </w:tcMar>
            <w:shd w:fill="DCEAF4"/>
            <w:tcBorders>
              <w:top w:val="single" w:sz="8" w:color="8A9BA8"/>
              <w:left w:val="single" w:sz="8" w:color="8A9BA8"/>
              <w:bottom w:val="single" w:sz="8" w:color="8A9BA8"/>
              <w:right w:val="single" w:sz="8" w:color="8A9BA8"/>
            </w:tcBorders>
          </w:tcPr>
          <w:p>
            <w:pPr>
              <w:keepLines/>
              <w:spacing w:after="80"/>
            </w:pPr>
            <w:r>
              <w:rPr>
                <w:rFonts w:ascii="Aptos" w:hAnsi="Aptos"/>
                <w:b/>
                <w:color w:val="1F4E79"/>
                <w:sz w:val="26"/>
              </w:rPr>
              <w:t>INSTRUCTIONS</w:t>
            </w:r>
          </w:p>
          <w:p>
            <w:pPr>
              <w:keepLines/>
              <w:spacing w:after="40"/>
              <w:ind w:left="43" w:hanging="43"/>
            </w:pPr>
            <w:r>
              <w:rPr>
                <w:rFonts w:ascii="Aptos" w:hAnsi="Aptos"/>
                <w:b w:val="0"/>
                <w:sz w:val="23"/>
              </w:rPr>
              <w:t xml:space="preserve">1. Place the insertion point below the heading </w:t>
            </w:r>
            <w:r>
              <w:rPr>
                <w:rFonts w:ascii="Aptos" w:hAnsi="Aptos"/>
                <w:b/>
                <w:sz w:val="23"/>
              </w:rPr>
              <w:t>Class Schedule</w:t>
            </w:r>
            <w:r>
              <w:rPr>
                <w:rFonts w:ascii="Aptos" w:hAnsi="Aptos"/>
                <w:b w:val="0"/>
                <w:sz w:val="23"/>
              </w:rPr>
              <w:t xml:space="preserve"> on the right.</w:t>
            </w:r>
          </w:p>
          <w:p>
            <w:pPr>
              <w:keepLines/>
              <w:spacing w:after="40"/>
              <w:ind w:left="43" w:hanging="43"/>
            </w:pPr>
            <w:r>
              <w:rPr>
                <w:rFonts w:ascii="Aptos" w:hAnsi="Aptos"/>
                <w:b w:val="0"/>
                <w:sz w:val="23"/>
              </w:rPr>
              <w:t xml:space="preserve">2. Select the </w:t>
            </w:r>
            <w:r>
              <w:rPr>
                <w:rFonts w:ascii="Aptos" w:hAnsi="Aptos"/>
                <w:b/>
                <w:sz w:val="23"/>
              </w:rPr>
              <w:t>Insert</w:t>
            </w:r>
            <w:r>
              <w:rPr>
                <w:rFonts w:ascii="Aptos" w:hAnsi="Aptos"/>
                <w:b w:val="0"/>
                <w:sz w:val="23"/>
              </w:rPr>
              <w:t xml:space="preserve"> tab.</w:t>
            </w:r>
          </w:p>
          <w:p>
            <w:pPr>
              <w:keepLines/>
              <w:spacing w:after="40"/>
              <w:ind w:left="43" w:hanging="43"/>
            </w:pPr>
            <w:r>
              <w:rPr>
                <w:rFonts w:ascii="Aptos" w:hAnsi="Aptos"/>
                <w:b w:val="0"/>
                <w:sz w:val="23"/>
              </w:rPr>
              <w:t xml:space="preserve">3. Select </w:t>
            </w:r>
            <w:r>
              <w:rPr>
                <w:rFonts w:ascii="Aptos" w:hAnsi="Aptos"/>
                <w:b/>
                <w:sz w:val="23"/>
              </w:rPr>
              <w:t>Table</w:t>
            </w:r>
            <w:r>
              <w:rPr>
                <w:rFonts w:ascii="Aptos" w:hAnsi="Aptos"/>
                <w:b w:val="0"/>
                <w:sz w:val="23"/>
              </w:rPr>
              <w:t>.</w:t>
            </w:r>
          </w:p>
          <w:p>
            <w:pPr>
              <w:keepLines/>
              <w:spacing w:after="40"/>
              <w:ind w:left="43" w:hanging="43"/>
            </w:pPr>
            <w:r>
              <w:rPr>
                <w:rFonts w:ascii="Aptos" w:hAnsi="Aptos"/>
                <w:b w:val="0"/>
                <w:sz w:val="23"/>
              </w:rPr>
              <w:t xml:space="preserve">4. In the grid, choose </w:t>
            </w:r>
            <w:r>
              <w:rPr>
                <w:rFonts w:ascii="Aptos" w:hAnsi="Aptos"/>
                <w:b/>
                <w:sz w:val="23"/>
              </w:rPr>
              <w:t>2 columns by 4 rows</w:t>
            </w:r>
            <w:r>
              <w:rPr>
                <w:rFonts w:ascii="Aptos" w:hAnsi="Aptos"/>
                <w:b w:val="0"/>
                <w:sz w:val="23"/>
              </w:rPr>
              <w:t>.</w:t>
            </w:r>
          </w:p>
          <w:p>
            <w:pPr>
              <w:keepLines/>
              <w:spacing w:after="40"/>
              <w:ind w:left="43" w:hanging="43"/>
            </w:pPr>
            <w:r>
              <w:rPr>
                <w:rFonts w:ascii="Aptos" w:hAnsi="Aptos"/>
                <w:b w:val="0"/>
                <w:sz w:val="23"/>
              </w:rPr>
              <w:t xml:space="preserve">5. </w:t>
            </w:r>
            <w:r>
              <w:rPr>
                <w:rFonts w:ascii="Aptos" w:hAnsi="Aptos"/>
                <w:b/>
                <w:sz w:val="23"/>
              </w:rPr>
              <w:t>Enter</w:t>
            </w:r>
            <w:r>
              <w:rPr>
                <w:rFonts w:ascii="Aptos" w:hAnsi="Aptos"/>
                <w:b w:val="0"/>
                <w:sz w:val="23"/>
              </w:rPr>
              <w:t xml:space="preserve"> the supplied data into the table.</w:t>
            </w:r>
          </w:p>
          <w:p>
            <w:pPr>
              <w:keepLines/>
              <w:spacing w:after="40"/>
              <w:ind w:left="43" w:hanging="43"/>
            </w:pPr>
            <w:r>
              <w:rPr>
                <w:rFonts w:ascii="Aptos" w:hAnsi="Aptos"/>
                <w:b w:val="0"/>
                <w:sz w:val="23"/>
              </w:rPr>
              <w:t xml:space="preserve">6. Select anywhere in the table and find the </w:t>
            </w:r>
            <w:r>
              <w:rPr>
                <w:rFonts w:ascii="Aptos" w:hAnsi="Aptos"/>
                <w:b/>
                <w:sz w:val="23"/>
              </w:rPr>
              <w:t>Table Design</w:t>
            </w:r>
            <w:r>
              <w:rPr>
                <w:rFonts w:ascii="Aptos" w:hAnsi="Aptos"/>
                <w:b w:val="0"/>
                <w:sz w:val="23"/>
              </w:rPr>
              <w:t xml:space="preserve"> tab.</w:t>
            </w:r>
          </w:p>
          <w:p>
            <w:pPr>
              <w:keepLines/>
              <w:spacing w:after="40"/>
              <w:ind w:left="43" w:hanging="43"/>
            </w:pPr>
            <w:r>
              <w:rPr>
                <w:rFonts w:ascii="Aptos" w:hAnsi="Aptos"/>
                <w:sz w:val="23"/>
              </w:rPr>
              <w:t>7. Choose one simple table style.</w:t>
            </w:r>
          </w:p>
          <w:p>
            <w:pPr>
              <w:keepLines/>
              <w:spacing w:after="40"/>
              <w:ind w:left="43" w:hanging="43"/>
            </w:pPr>
            <w:r>
              <w:rPr>
                <w:rFonts w:ascii="Aptos" w:hAnsi="Aptos"/>
                <w:sz w:val="23"/>
              </w:rPr>
              <w:t>8. Resize the columns so both headings are easy to read.</w:t>
            </w:r>
          </w:p>
          <w:p>
            <w:pPr>
              <w:keepLines/>
              <w:spacing w:before="80" w:after="60"/>
            </w:pPr>
            <w:r>
              <w:rPr>
                <w:rFonts w:ascii="Aptos" w:hAnsi="Aptos"/>
                <w:b w:val="0"/>
                <w:sz w:val="22"/>
              </w:rPr>
              <w:t xml:space="preserve">REMEMBER: When the insertion point is inside a table, Word displays special </w:t>
            </w:r>
            <w:r>
              <w:rPr>
                <w:rFonts w:ascii="Aptos" w:hAnsi="Aptos"/>
                <w:b/>
                <w:sz w:val="22"/>
              </w:rPr>
              <w:t>Table Design</w:t>
            </w:r>
            <w:r>
              <w:rPr>
                <w:rFonts w:ascii="Aptos" w:hAnsi="Aptos"/>
                <w:b w:val="0"/>
                <w:sz w:val="22"/>
              </w:rPr>
              <w:t xml:space="preserve"> and </w:t>
            </w:r>
            <w:r>
              <w:rPr>
                <w:rFonts w:ascii="Aptos" w:hAnsi="Aptos"/>
                <w:b/>
                <w:sz w:val="22"/>
              </w:rPr>
              <w:t>Layout</w:t>
            </w:r>
            <w:r>
              <w:rPr>
                <w:rFonts w:ascii="Aptos" w:hAnsi="Aptos"/>
                <w:b w:val="0"/>
                <w:sz w:val="22"/>
              </w:rPr>
              <w:t xml:space="preserve"> tabs.</w:t>
            </w:r>
          </w:p>
          <w:p>
            <w:pPr>
              <w:spacing w:before="120" w:after="120"/>
              <w:shd w:fill="E8F1F8"/>
            </w:pPr>
            <w:r>
              <w:rPr>
                <w:b/>
                <w:sz w:val="22"/>
              </w:rPr>
              <w:t xml:space="preserve">LET WORD DO THE LAYOUT: </w:t>
            </w:r>
            <w:r>
              <w:rPr>
                <w:sz w:val="22"/>
              </w:rPr>
              <w:t>Do not use repeated spaces or Enter presses to position things. Use Word's formatting and layout tools instead.</w:t>
            </w:r>
          </w:p>
          <w:p>
            <w:pPr>
              <w:keepLines/>
              <w:spacing w:before="80"/>
            </w:pPr>
            <w:r>
              <w:rPr>
                <w:rFonts w:ascii="Aptos" w:hAnsi="Aptos"/>
                <w:b/>
                <w:color w:val="1F4E79"/>
                <w:sz w:val="24"/>
              </w:rPr>
              <w:t>EXPECTED RESULT</w:t>
            </w:r>
          </w:p>
          <w:p>
            <w:pPr>
              <w:keepLines/>
              <w:spacing w:after="0"/>
            </w:pPr>
            <w:r>
              <w:rPr>
                <w:rFonts w:ascii="Aptos" w:hAnsi="Aptos"/>
                <w:sz w:val="22"/>
              </w:rPr>
              <w:t>You should have a 2-column, 4-row table containing the headings and three activity rows.</w:t>
            </w:r>
          </w:p>
        </w:tc>
        <w:tc>
          <w:tcPr>
            <w:tcW w:type="dxa" w:w="7258"/>
            <w:vAlign w:val="top"/>
            <w:tcMar>
              <w:top w:w="120" w:type="dxa"/>
              <w:start w:w="140" w:type="dxa"/>
              <w:bottom w:w="120" w:type="dxa"/>
              <w:end w:w="140" w:type="dxa"/>
            </w:tcMar>
            <w:shd w:fill="F7EFD8"/>
            <w:tcBorders>
              <w:top w:val="single" w:sz="8" w:color="A99D7E"/>
              <w:left w:val="single" w:sz="8" w:color="A99D7E"/>
              <w:bottom w:val="single" w:sz="8" w:color="A99D7E"/>
              <w:right w:val="single" w:sz="8" w:color="A99D7E"/>
            </w:tcBorders>
          </w:tcPr>
          <w:p>
            <w:pPr>
              <w:keepLines/>
              <w:jc w:val="center"/>
            </w:pPr>
            <w:r>
              <w:rPr>
                <w:rFonts w:ascii="Aptos" w:hAnsi="Aptos"/>
                <w:b/>
                <w:sz w:val="22"/>
              </w:rPr>
              <w:t>▼ WORK HERE — CHANGE ONLY THIS SIDE ▼</w:t>
            </w:r>
          </w:p>
          <w:p>
            <w:pPr>
              <w:keepLines/>
              <w:spacing w:after="100"/>
            </w:pPr>
            <w:r>
              <w:rPr>
                <w:rFonts w:ascii="Aptos" w:hAnsi="Aptos"/>
                <w:b/>
                <w:sz w:val="30"/>
              </w:rPr>
              <w:t>Class Schedule</w:t>
            </w:r>
          </w:p>
          <w:p>
            <w:pPr>
              <w:keepLines/>
              <w:spacing w:after="80"/>
            </w:pPr>
            <w:r>
              <w:rPr>
                <w:rFonts w:ascii="Aptos" w:hAnsi="Aptos"/>
                <w:sz w:val="24"/>
              </w:rPr>
            </w:r>
          </w:p>
          <w:p>
            <w:pPr>
              <w:keepLines/>
              <w:spacing w:after="80"/>
            </w:pPr>
            <w:r>
              <w:rPr>
                <w:rFonts w:ascii="Aptos" w:hAnsi="Aptos"/>
                <w:sz w:val="24"/>
              </w:rPr>
              <w:t>DATA TO ENTER</w:t>
            </w:r>
          </w:p>
          <w:p>
            <w:pPr>
              <w:keepLines/>
              <w:spacing w:after="80"/>
            </w:pPr>
            <w:r>
              <w:rPr>
                <w:rFonts w:ascii="Aptos" w:hAnsi="Aptos"/>
                <w:sz w:val="24"/>
              </w:rPr>
              <w:t>Day    Activity</w:t>
            </w:r>
          </w:p>
          <w:p>
            <w:pPr>
              <w:keepLines/>
              <w:spacing w:after="80"/>
            </w:pPr>
            <w:r>
              <w:rPr>
                <w:rFonts w:ascii="Aptos" w:hAnsi="Aptos"/>
                <w:sz w:val="24"/>
              </w:rPr>
              <w:t>Monday    Computer Class</w:t>
            </w:r>
          </w:p>
          <w:p>
            <w:pPr>
              <w:keepLines/>
              <w:spacing w:after="80"/>
            </w:pPr>
            <w:r>
              <w:rPr>
                <w:rFonts w:ascii="Aptos" w:hAnsi="Aptos"/>
                <w:sz w:val="24"/>
              </w:rPr>
              <w:t>Wednesday    Walking Club</w:t>
            </w:r>
          </w:p>
          <w:p>
            <w:pPr>
              <w:keepLines/>
              <w:spacing w:after="80"/>
            </w:pPr>
            <w:r>
              <w:rPr>
                <w:rFonts w:ascii="Aptos" w:hAnsi="Aptos"/>
                <w:sz w:val="24"/>
              </w:rPr>
              <w:t>Friday    Craft Group</w:t>
            </w:r>
          </w:p>
          <w:p>
            <w:pPr>
              <w:keepLines/>
              <w:spacing w:before="160"/>
            </w:pPr>
            <w:r>
              <w:rPr>
                <w:rFonts w:ascii="Aptos" w:hAnsi="Aptos"/>
                <w:i/>
                <w:sz w:val="18"/>
              </w:rPr>
              <w:t>Change only the practice area on this side.</w:t>
            </w:r>
          </w:p>
        </w:tc>
      </w:tr>
    </w:tbl>
    <w:p>
      <w:pPr>
        <w:sectPr>
          <w:headerReference w:type="default" r:id="rId9"/>
          <w:footerReference w:type="default" r:id="rId10"/>
          <w:pgSz w:w="15840" w:h="12240" w:orient="landscape"/>
          <w:pgMar w:top="662" w:right="662" w:bottom="749" w:left="662" w:header="288" w:footer="317" w:gutter="0"/>
          <w:cols w:space="720"/>
          <w:docGrid w:linePitch="360"/>
        </w:sectPr>
      </w:pPr>
    </w:p>
    <w:p>
      <w:pPr>
        <w:spacing w:after="60"/>
      </w:pPr>
      <w:r>
        <w:rPr>
          <w:rFonts w:ascii="Aptos" w:hAnsi="Aptos"/>
          <w:b/>
          <w:sz w:val="34"/>
        </w:rPr>
        <w:t>WORD LAB — 5</w:t>
      </w:r>
      <w:r>
        <w:rPr>
          <w:rFonts w:ascii="Aptos" w:hAnsi="Aptos"/>
          <w:b/>
          <w:sz w:val="24"/>
        </w:rPr>
        <w:t xml:space="preserve">  |  Page Setup: Margins, Orientation, and Page Breaks</w:t>
      </w:r>
    </w:p>
    <w:p>
      <w:pPr>
        <w:spacing w:after="100"/>
      </w:pPr>
      <w:r>
        <w:rPr>
          <w:rFonts w:ascii="Aptos" w:hAnsi="Aptos"/>
          <w:i/>
          <w:sz w:val="18"/>
        </w:rPr>
        <w:t>Need more room on screen? Use – and + in the lower-right corner of Word to adjust Zoom. Zoom changes only the view, not the document or printing.</w:t>
      </w:r>
    </w:p>
    <w:p>
      <w:r>
        <w:rPr>
          <w:rFonts w:ascii="Aptos" w:hAnsi="Aptos"/>
          <w:sz w:val="21"/>
        </w:rPr>
        <w:t>This lesson is vertical on purpose so you can see page-layout changes across full paragraphs. This practice area is its own section, so the page setup changes should stay with this lesson.</w:t>
      </w:r>
    </w:p>
    <w:tbl>
      <w:tblPr>
        <w:tblW w:type="auto" w:w="0"/>
        <w:jc w:val="center"/>
        <w:tblLook w:firstColumn="1" w:firstRow="1" w:lastColumn="0" w:lastRow="0" w:noHBand="0" w:noVBand="1" w:val="04A0"/>
      </w:tblPr>
      <w:tblGrid>
        <w:gridCol w:w="10742"/>
      </w:tblGrid>
      <w:tr>
        <w:trPr>
          <w:trHeight w:hRule="atLeast"/>
        </w:trPr>
        <w:tc>
          <w:tcPr>
            <w:tcW w:type="dxa" w:w="10742"/>
            <w:shd w:fill="E3EEF5"/>
            <w:tcMar>
              <w:top w:w="120" w:type="dxa"/>
              <w:start w:w="160" w:type="dxa"/>
              <w:bottom w:w="120" w:type="dxa"/>
              <w:end w:w="160" w:type="dxa"/>
            </w:tcMar>
            <w:tcBorders>
              <w:top w:val="single" w:sz="8" w:color="8999A5"/>
              <w:left w:val="single" w:sz="8" w:color="8999A5"/>
              <w:bottom w:val="single" w:sz="8" w:color="8999A5"/>
              <w:right w:val="single" w:sz="8" w:color="8999A5"/>
            </w:tcBorders>
          </w:tcPr>
          <w:p>
            <w:pPr>
              <w:keepLines/>
              <w:spacing w:after="80"/>
            </w:pPr>
            <w:r>
              <w:rPr>
                <w:rFonts w:ascii="Aptos" w:hAnsi="Aptos"/>
                <w:b/>
                <w:color w:val="1F4E79"/>
                <w:sz w:val="26"/>
              </w:rPr>
              <w:t>INSTRUCTIONS</w:t>
            </w:r>
          </w:p>
          <w:p>
            <w:pPr>
              <w:keepLines/>
              <w:spacing w:after="40"/>
              <w:ind w:left="43" w:hanging="43"/>
            </w:pPr>
            <w:r>
              <w:rPr>
                <w:rFonts w:ascii="Aptos" w:hAnsi="Aptos"/>
                <w:b w:val="0"/>
                <w:sz w:val="23"/>
              </w:rPr>
              <w:t xml:space="preserve">1. Select </w:t>
            </w:r>
            <w:r>
              <w:rPr>
                <w:rFonts w:ascii="Aptos" w:hAnsi="Aptos"/>
                <w:b/>
                <w:sz w:val="23"/>
              </w:rPr>
              <w:t>Layout</w:t>
            </w:r>
            <w:r>
              <w:rPr>
                <w:rFonts w:ascii="Aptos" w:hAnsi="Aptos"/>
                <w:b w:val="0"/>
                <w:sz w:val="23"/>
              </w:rPr>
              <w:t xml:space="preserve"> &gt; </w:t>
            </w:r>
            <w:r>
              <w:rPr>
                <w:rFonts w:ascii="Aptos" w:hAnsi="Aptos"/>
                <w:b/>
                <w:sz w:val="23"/>
              </w:rPr>
              <w:t>Margins</w:t>
            </w:r>
            <w:r>
              <w:rPr>
                <w:rFonts w:ascii="Aptos" w:hAnsi="Aptos"/>
                <w:b w:val="0"/>
                <w:sz w:val="23"/>
              </w:rPr>
              <w:t xml:space="preserve"> &gt; </w:t>
            </w:r>
            <w:r>
              <w:rPr>
                <w:rFonts w:ascii="Aptos" w:hAnsi="Aptos"/>
                <w:b/>
                <w:sz w:val="23"/>
              </w:rPr>
              <w:t>Narrow</w:t>
            </w:r>
            <w:r>
              <w:rPr>
                <w:rFonts w:ascii="Aptos" w:hAnsi="Aptos"/>
                <w:b w:val="0"/>
                <w:sz w:val="23"/>
              </w:rPr>
              <w:t>. Watch the practice text spread farther across the page.</w:t>
            </w:r>
          </w:p>
          <w:p>
            <w:pPr>
              <w:keepLines/>
              <w:spacing w:after="40"/>
              <w:ind w:left="43" w:hanging="43"/>
            </w:pPr>
            <w:r>
              <w:rPr>
                <w:rFonts w:ascii="Aptos" w:hAnsi="Aptos"/>
                <w:b w:val="0"/>
                <w:sz w:val="23"/>
              </w:rPr>
              <w:t xml:space="preserve">2. Open </w:t>
            </w:r>
            <w:r>
              <w:rPr>
                <w:rFonts w:ascii="Aptos" w:hAnsi="Aptos"/>
                <w:b/>
                <w:sz w:val="23"/>
              </w:rPr>
              <w:t>Margins</w:t>
            </w:r>
            <w:r>
              <w:rPr>
                <w:rFonts w:ascii="Aptos" w:hAnsi="Aptos"/>
                <w:b w:val="0"/>
                <w:sz w:val="23"/>
              </w:rPr>
              <w:t xml:space="preserve"> again and select </w:t>
            </w:r>
            <w:r>
              <w:rPr>
                <w:rFonts w:ascii="Aptos" w:hAnsi="Aptos"/>
                <w:b/>
                <w:sz w:val="23"/>
              </w:rPr>
              <w:t>Normal</w:t>
            </w:r>
            <w:r>
              <w:rPr>
                <w:rFonts w:ascii="Aptos" w:hAnsi="Aptos"/>
                <w:b w:val="0"/>
                <w:sz w:val="23"/>
              </w:rPr>
              <w:t xml:space="preserve"> to return to the original margins.</w:t>
            </w:r>
          </w:p>
          <w:p>
            <w:pPr>
              <w:keepLines/>
              <w:spacing w:after="40"/>
              <w:ind w:left="43" w:hanging="43"/>
            </w:pPr>
            <w:r>
              <w:rPr>
                <w:rFonts w:ascii="Aptos" w:hAnsi="Aptos"/>
                <w:b w:val="0"/>
                <w:sz w:val="23"/>
              </w:rPr>
              <w:t xml:space="preserve">3. Select </w:t>
            </w:r>
            <w:r>
              <w:rPr>
                <w:rFonts w:ascii="Aptos" w:hAnsi="Aptos"/>
                <w:b/>
                <w:sz w:val="23"/>
              </w:rPr>
              <w:t>Layout</w:t>
            </w:r>
            <w:r>
              <w:rPr>
                <w:rFonts w:ascii="Aptos" w:hAnsi="Aptos"/>
                <w:b w:val="0"/>
                <w:sz w:val="23"/>
              </w:rPr>
              <w:t xml:space="preserve"> &gt; </w:t>
            </w:r>
            <w:r>
              <w:rPr>
                <w:rFonts w:ascii="Aptos" w:hAnsi="Aptos"/>
                <w:b/>
                <w:sz w:val="23"/>
              </w:rPr>
              <w:t>Orientation</w:t>
            </w:r>
            <w:r>
              <w:rPr>
                <w:rFonts w:ascii="Aptos" w:hAnsi="Aptos"/>
                <w:b w:val="0"/>
                <w:sz w:val="23"/>
              </w:rPr>
              <w:t xml:space="preserve"> &gt; </w:t>
            </w:r>
            <w:r>
              <w:rPr>
                <w:rFonts w:ascii="Aptos" w:hAnsi="Aptos"/>
                <w:b/>
                <w:sz w:val="23"/>
              </w:rPr>
              <w:t>Landscape</w:t>
            </w:r>
            <w:r>
              <w:rPr>
                <w:rFonts w:ascii="Aptos" w:hAnsi="Aptos"/>
                <w:b w:val="0"/>
                <w:sz w:val="23"/>
              </w:rPr>
              <w:t>. Notice that the page becomes wider than it is tall.</w:t>
            </w:r>
          </w:p>
          <w:p>
            <w:pPr>
              <w:keepLines/>
              <w:spacing w:after="40"/>
              <w:ind w:left="43" w:hanging="43"/>
            </w:pPr>
            <w:r>
              <w:rPr>
                <w:rFonts w:ascii="Aptos" w:hAnsi="Aptos"/>
                <w:b w:val="0"/>
                <w:sz w:val="23"/>
              </w:rPr>
              <w:t xml:space="preserve">4. Open </w:t>
            </w:r>
            <w:r>
              <w:rPr>
                <w:rFonts w:ascii="Aptos" w:hAnsi="Aptos"/>
                <w:b/>
                <w:sz w:val="23"/>
              </w:rPr>
              <w:t>Orientation</w:t>
            </w:r>
            <w:r>
              <w:rPr>
                <w:rFonts w:ascii="Aptos" w:hAnsi="Aptos"/>
                <w:b w:val="0"/>
                <w:sz w:val="23"/>
              </w:rPr>
              <w:t xml:space="preserve"> again and select </w:t>
            </w:r>
            <w:r>
              <w:rPr>
                <w:rFonts w:ascii="Aptos" w:hAnsi="Aptos"/>
                <w:b/>
                <w:sz w:val="23"/>
              </w:rPr>
              <w:t>Portrait</w:t>
            </w:r>
            <w:r>
              <w:rPr>
                <w:rFonts w:ascii="Aptos" w:hAnsi="Aptos"/>
                <w:b w:val="0"/>
                <w:sz w:val="23"/>
              </w:rPr>
              <w:t xml:space="preserve"> to return to the original page shape.</w:t>
            </w:r>
          </w:p>
          <w:p>
            <w:pPr>
              <w:keepLines/>
              <w:spacing w:after="40"/>
              <w:ind w:left="43" w:hanging="43"/>
            </w:pPr>
            <w:r>
              <w:rPr>
                <w:rFonts w:ascii="Aptos" w:hAnsi="Aptos"/>
                <w:b w:val="0"/>
                <w:sz w:val="23"/>
              </w:rPr>
              <w:t xml:space="preserve">5. Find the heading </w:t>
            </w:r>
            <w:r>
              <w:rPr>
                <w:rFonts w:ascii="Aptos" w:hAnsi="Aptos"/>
                <w:b/>
                <w:sz w:val="23"/>
              </w:rPr>
              <w:t>SECOND PAGE STARTS HERE</w:t>
            </w:r>
            <w:r>
              <w:rPr>
                <w:rFonts w:ascii="Aptos" w:hAnsi="Aptos"/>
                <w:b w:val="0"/>
                <w:sz w:val="23"/>
              </w:rPr>
              <w:t xml:space="preserve"> below.</w:t>
            </w:r>
          </w:p>
          <w:p>
            <w:pPr>
              <w:keepLines/>
              <w:spacing w:after="40"/>
              <w:ind w:left="43" w:hanging="43"/>
            </w:pPr>
            <w:r>
              <w:rPr>
                <w:rFonts w:ascii="Aptos" w:hAnsi="Aptos"/>
                <w:sz w:val="23"/>
              </w:rPr>
              <w:t>6. Place the insertion point immediately before that heading.</w:t>
            </w:r>
          </w:p>
          <w:p>
            <w:pPr>
              <w:keepLines/>
              <w:spacing w:after="40"/>
              <w:ind w:left="43" w:hanging="43"/>
            </w:pPr>
            <w:r>
              <w:rPr>
                <w:rFonts w:ascii="Aptos" w:hAnsi="Aptos"/>
                <w:b w:val="0"/>
                <w:sz w:val="23"/>
              </w:rPr>
              <w:t xml:space="preserve">7. Press </w:t>
            </w:r>
            <w:r>
              <w:rPr>
                <w:rFonts w:ascii="Aptos" w:hAnsi="Aptos"/>
                <w:b/>
                <w:sz w:val="23"/>
              </w:rPr>
              <w:t>Ctrl+Enter</w:t>
            </w:r>
            <w:r>
              <w:rPr>
                <w:rFonts w:ascii="Aptos" w:hAnsi="Aptos"/>
                <w:b w:val="0"/>
                <w:sz w:val="23"/>
              </w:rPr>
              <w:t xml:space="preserve"> to insert a page break.</w:t>
            </w:r>
          </w:p>
          <w:p>
            <w:pPr>
              <w:keepLines/>
              <w:spacing w:before="80" w:after="60"/>
            </w:pPr>
            <w:r>
              <w:rPr>
                <w:rFonts w:ascii="Aptos" w:hAnsi="Aptos"/>
                <w:b w:val="0"/>
                <w:sz w:val="22"/>
              </w:rPr>
              <w:t xml:space="preserve">REMEMBER: </w:t>
            </w:r>
            <w:r>
              <w:rPr>
                <w:rFonts w:ascii="Aptos" w:hAnsi="Aptos"/>
                <w:b/>
                <w:sz w:val="22"/>
              </w:rPr>
              <w:t>Margins</w:t>
            </w:r>
            <w:r>
              <w:rPr>
                <w:rFonts w:ascii="Aptos" w:hAnsi="Aptos"/>
                <w:b w:val="0"/>
                <w:sz w:val="22"/>
              </w:rPr>
              <w:t xml:space="preserve"> control blank space around the page. </w:t>
            </w:r>
            <w:r>
              <w:rPr>
                <w:rFonts w:ascii="Aptos" w:hAnsi="Aptos"/>
                <w:b/>
                <w:sz w:val="22"/>
              </w:rPr>
              <w:t>Orientation</w:t>
            </w:r>
            <w:r>
              <w:rPr>
                <w:rFonts w:ascii="Aptos" w:hAnsi="Aptos"/>
                <w:b w:val="0"/>
                <w:sz w:val="22"/>
              </w:rPr>
              <w:t xml:space="preserve"> controls page shape. A page break forces following text onto a new page.</w:t>
            </w:r>
          </w:p>
          <w:p>
            <w:pPr>
              <w:spacing w:before="120" w:after="120"/>
              <w:shd w:fill="E8F1F8"/>
            </w:pPr>
            <w:r>
              <w:rPr>
                <w:b/>
                <w:sz w:val="22"/>
              </w:rPr>
              <w:t xml:space="preserve">LET WORD DO THE LAYOUT: </w:t>
            </w:r>
            <w:r>
              <w:rPr>
                <w:sz w:val="22"/>
              </w:rPr>
              <w:t>Do not use repeated spaces or Enter presses to position things. Use Word's formatting and layout tools instead.</w:t>
            </w:r>
          </w:p>
          <w:p>
            <w:pPr>
              <w:keepLines/>
              <w:spacing w:before="80"/>
            </w:pPr>
            <w:r>
              <w:rPr>
                <w:rFonts w:ascii="Aptos" w:hAnsi="Aptos"/>
                <w:b/>
                <w:color w:val="1F4E79"/>
                <w:sz w:val="24"/>
              </w:rPr>
              <w:t>EXPECTED RESULT</w:t>
            </w:r>
          </w:p>
          <w:p>
            <w:pPr>
              <w:keepLines/>
              <w:spacing w:after="0"/>
            </w:pPr>
            <w:r>
              <w:rPr>
                <w:rFonts w:ascii="Aptos" w:hAnsi="Aptos"/>
                <w:sz w:val="22"/>
              </w:rPr>
              <w:t>You should have tested two margin settings, both page orientations, and then moved the final heading to a new page with Ctrl+Enter.</w:t>
            </w:r>
          </w:p>
        </w:tc>
      </w:tr>
    </w:tbl>
    <w:p>
      <w:pPr>
        <w:spacing w:before="160"/>
      </w:pPr>
      <w:r>
        <w:rPr>
          <w:rFonts w:ascii="Aptos" w:hAnsi="Aptos"/>
          <w:b/>
          <w:sz w:val="21"/>
        </w:rPr>
        <w:t>▼ PRACTICE TEXT — WATCH WHAT HAPPENS TO THESE PARAGRAPHS ▼</w:t>
      </w:r>
    </w:p>
    <w:p>
      <w:pPr>
        <w:spacing w:after="80"/>
      </w:pPr>
      <w:r>
        <w:rPr>
          <w:rFonts w:ascii="Aptos" w:hAnsi="Aptos"/>
          <w:sz w:val="21"/>
        </w:rPr>
        <w:t>Margins are the blank spaces between the text and the edges of the paper. Wider margins leave more white space. Narrower margins allow longer lines and more text across the page. Watch these lines change length when you switch between Narrow and Normal margins.</w:t>
      </w:r>
    </w:p>
    <w:p>
      <w:pPr>
        <w:spacing w:after="80"/>
      </w:pPr>
      <w:r>
        <w:rPr>
          <w:rFonts w:ascii="Aptos" w:hAnsi="Aptos"/>
          <w:sz w:val="21"/>
        </w:rPr>
        <w:t>Portrait orientation is taller than it is wide. Landscape orientation is wider than it is tall and is useful for wide tables, schedules, and charts. A page break is different from pressing Enter repeatedly because it tells Word exactly where the next page should begin.</w:t>
      </w:r>
    </w:p>
    <w:p>
      <w:pPr>
        <w:spacing w:before="200"/>
      </w:pPr>
      <w:r>
        <w:rPr>
          <w:rFonts w:ascii="Aptos" w:hAnsi="Aptos"/>
          <w:b/>
          <w:sz w:val="23"/>
        </w:rPr>
        <w:t>SECOND PAGE STARTS HERE</w:t>
      </w:r>
    </w:p>
    <w:p>
      <w:r>
        <w:rPr>
          <w:rFonts w:ascii="Aptos" w:hAnsi="Aptos"/>
          <w:sz w:val="21"/>
        </w:rPr>
        <w:t>After Ctrl+Enter, this heading and paragraph should move together to the top of a new page.</w:t>
      </w:r>
    </w:p>
    <w:p>
      <w:r>
        <w:rPr>
          <w:rFonts w:ascii="Aptos" w:hAnsi="Aptos"/>
          <w:i/>
          <w:sz w:val="20"/>
        </w:rPr>
        <w:t>Ctrl+Z = Undo if the page break lands in the wrong place.</w:t>
      </w:r>
    </w:p>
    <w:p>
      <w:pPr>
        <w:sectPr>
          <w:headerReference w:type="default" r:id="rId11"/>
          <w:footerReference w:type="default" r:id="rId12"/>
          <w:pgSz w:w="12240" w:h="15840"/>
          <w:pgMar w:top="749" w:right="749" w:bottom="749" w:left="749" w:header="288" w:footer="317" w:gutter="0"/>
          <w:cols w:space="720"/>
          <w:docGrid w:linePitch="360"/>
        </w:sectPr>
      </w:pPr>
    </w:p>
    <w:p>
      <w:pPr>
        <w:spacing w:after="60"/>
      </w:pPr>
      <w:r>
        <w:rPr>
          <w:rFonts w:ascii="Aptos" w:hAnsi="Aptos"/>
          <w:b/>
          <w:sz w:val="34"/>
        </w:rPr>
        <w:t>WORD LAB — 6</w:t>
      </w:r>
      <w:r>
        <w:rPr>
          <w:rFonts w:ascii="Aptos" w:hAnsi="Aptos"/>
          <w:b/>
          <w:sz w:val="24"/>
        </w:rPr>
        <w:t xml:space="preserve">  |  Pictures: Stock Photos, Resize, Crop, Rotate, and More</w:t>
      </w:r>
    </w:p>
    <w:p>
      <w:pPr>
        <w:spacing w:after="100"/>
      </w:pPr>
      <w:r>
        <w:rPr>
          <w:rFonts w:ascii="Aptos" w:hAnsi="Aptos"/>
          <w:i/>
          <w:sz w:val="18"/>
        </w:rPr>
        <w:t>Need more room on screen? Use – and + in the lower-right corner of Word to adjust Zoom. Zoom changes only the view, not the document or printing.</w:t>
      </w:r>
    </w:p>
    <w:p>
      <w:r>
        <w:rPr>
          <w:rFonts w:ascii="Aptos" w:hAnsi="Aptos"/>
          <w:b/>
          <w:sz w:val="23"/>
        </w:rPr>
        <w:t xml:space="preserve">WHAT IS A STOCK PHOTO? </w:t>
      </w:r>
      <w:r>
        <w:rPr>
          <w:rFonts w:ascii="Aptos" w:hAnsi="Aptos"/>
          <w:sz w:val="23"/>
        </w:rPr>
        <w:t>A stock photo is a ready-made picture you can search for and insert from Word’s built-in Stock Images collection. You do not need to bring a photo, download one first, or use your phone.</w:t>
      </w:r>
    </w:p>
    <w:p>
      <w:pPr>
        <w:spacing w:before="100"/>
      </w:pPr>
      <w:r>
        <w:rPr>
          <w:rFonts w:ascii="Aptos" w:hAnsi="Aptos"/>
          <w:b/>
          <w:sz w:val="26"/>
        </w:rPr>
        <w:t>PART A — Insert, Resize, Crop, and Rotate</w:t>
      </w:r>
    </w:p>
    <w:tbl>
      <w:tblPr>
        <w:tblW w:type="auto" w:w="0"/>
        <w:tblLook w:firstColumn="1" w:firstRow="1" w:lastColumn="0" w:lastRow="0" w:noHBand="0" w:noVBand="1" w:val="04A0"/>
      </w:tblPr>
      <w:tblGrid>
        <w:gridCol w:w="10454"/>
      </w:tblGrid>
      <w:tr>
        <w:trPr>
          <w:trHeight w:hRule="atLeast"/>
        </w:trPr>
        <w:tc>
          <w:tcPr>
            <w:tcW w:type="dxa" w:w="10454"/>
            <w:shd w:fill="E3EEF5"/>
            <w:tcMar>
              <w:top w:w="100" w:type="dxa"/>
              <w:start w:w="150" w:type="dxa"/>
              <w:bottom w:w="100" w:type="dxa"/>
              <w:end w:w="150" w:type="dxa"/>
            </w:tcMar>
            <w:tcBorders>
              <w:top w:val="single" w:sz="8" w:color="8999A5"/>
              <w:left w:val="single" w:sz="8" w:color="8999A5"/>
              <w:bottom w:val="single" w:sz="8" w:color="8999A5"/>
              <w:right w:val="single" w:sz="8" w:color="8999A5"/>
            </w:tcBorders>
          </w:tcPr>
          <w:p>
            <w:pPr>
              <w:keepLines/>
              <w:spacing w:after="80"/>
            </w:pPr>
            <w:r>
              <w:rPr>
                <w:rFonts w:ascii="Aptos" w:hAnsi="Aptos"/>
                <w:b/>
                <w:color w:val="1F4E79"/>
                <w:sz w:val="26"/>
              </w:rPr>
              <w:t>INSTRUCTIONS</w:t>
            </w:r>
          </w:p>
          <w:p>
            <w:pPr>
              <w:keepLines/>
              <w:spacing w:after="40"/>
              <w:ind w:left="43" w:hanging="43"/>
            </w:pPr>
            <w:r>
              <w:rPr>
                <w:rFonts w:ascii="Aptos" w:hAnsi="Aptos"/>
                <w:b w:val="0"/>
                <w:sz w:val="23"/>
              </w:rPr>
              <w:t xml:space="preserve">1. Place the insertion point below the heading </w:t>
            </w:r>
            <w:r>
              <w:rPr>
                <w:rFonts w:ascii="Aptos" w:hAnsi="Aptos"/>
                <w:b/>
                <w:sz w:val="23"/>
              </w:rPr>
              <w:t>PICTURE WORK AREA</w:t>
            </w:r>
            <w:r>
              <w:rPr>
                <w:rFonts w:ascii="Aptos" w:hAnsi="Aptos"/>
                <w:b w:val="0"/>
                <w:sz w:val="23"/>
              </w:rPr>
              <w:t>.</w:t>
            </w:r>
          </w:p>
          <w:p>
            <w:pPr>
              <w:keepLines/>
              <w:spacing w:after="40"/>
              <w:ind w:left="43" w:hanging="43"/>
            </w:pPr>
            <w:r>
              <w:rPr>
                <w:rFonts w:ascii="Aptos" w:hAnsi="Aptos"/>
                <w:b w:val="0"/>
                <w:sz w:val="23"/>
              </w:rPr>
              <w:t xml:space="preserve">2. Select </w:t>
            </w:r>
            <w:r>
              <w:rPr>
                <w:rFonts w:ascii="Aptos" w:hAnsi="Aptos"/>
                <w:b/>
                <w:sz w:val="23"/>
              </w:rPr>
              <w:t>Insert</w:t>
            </w:r>
            <w:r>
              <w:rPr>
                <w:rFonts w:ascii="Aptos" w:hAnsi="Aptos"/>
                <w:b w:val="0"/>
                <w:sz w:val="23"/>
              </w:rPr>
              <w:t xml:space="preserve"> &gt; </w:t>
            </w:r>
            <w:r>
              <w:rPr>
                <w:rFonts w:ascii="Aptos" w:hAnsi="Aptos"/>
                <w:b/>
                <w:sz w:val="23"/>
              </w:rPr>
              <w:t>Pictures</w:t>
            </w:r>
            <w:r>
              <w:rPr>
                <w:rFonts w:ascii="Aptos" w:hAnsi="Aptos"/>
                <w:b w:val="0"/>
                <w:sz w:val="23"/>
              </w:rPr>
              <w:t xml:space="preserve"> &gt; </w:t>
            </w:r>
            <w:r>
              <w:rPr>
                <w:rFonts w:ascii="Aptos" w:hAnsi="Aptos"/>
                <w:b/>
                <w:sz w:val="23"/>
              </w:rPr>
              <w:t>Stock Images</w:t>
            </w:r>
            <w:r>
              <w:rPr>
                <w:rFonts w:ascii="Aptos" w:hAnsi="Aptos"/>
                <w:b w:val="0"/>
                <w:sz w:val="23"/>
              </w:rPr>
              <w:t>.</w:t>
            </w:r>
          </w:p>
          <w:p>
            <w:pPr>
              <w:keepLines/>
              <w:spacing w:after="40"/>
              <w:ind w:left="43" w:hanging="43"/>
            </w:pPr>
            <w:r>
              <w:rPr>
                <w:rFonts w:ascii="Aptos" w:hAnsi="Aptos"/>
                <w:b w:val="0"/>
                <w:sz w:val="23"/>
              </w:rPr>
              <w:t xml:space="preserve">3. Search for </w:t>
            </w:r>
            <w:r>
              <w:rPr>
                <w:rFonts w:ascii="Aptos" w:hAnsi="Aptos"/>
                <w:b/>
                <w:sz w:val="23"/>
              </w:rPr>
              <w:t>nature</w:t>
            </w:r>
            <w:r>
              <w:rPr>
                <w:rFonts w:ascii="Aptos" w:hAnsi="Aptos"/>
                <w:b w:val="0"/>
                <w:sz w:val="23"/>
              </w:rPr>
              <w:t xml:space="preserve"> and choose any clear photo you like.</w:t>
            </w:r>
          </w:p>
          <w:p>
            <w:pPr>
              <w:keepLines/>
              <w:spacing w:after="40"/>
              <w:ind w:left="43" w:hanging="43"/>
            </w:pPr>
            <w:r>
              <w:rPr>
                <w:rFonts w:ascii="Aptos" w:hAnsi="Aptos"/>
                <w:b w:val="0"/>
                <w:sz w:val="23"/>
              </w:rPr>
              <w:t xml:space="preserve">4. Select </w:t>
            </w:r>
            <w:r>
              <w:rPr>
                <w:rFonts w:ascii="Aptos" w:hAnsi="Aptos"/>
                <w:b/>
                <w:sz w:val="23"/>
              </w:rPr>
              <w:t>Insert</w:t>
            </w:r>
            <w:r>
              <w:rPr>
                <w:rFonts w:ascii="Aptos" w:hAnsi="Aptos"/>
                <w:b w:val="0"/>
                <w:sz w:val="23"/>
              </w:rPr>
              <w:t>.</w:t>
            </w:r>
          </w:p>
          <w:p>
            <w:pPr>
              <w:keepLines/>
              <w:spacing w:after="40"/>
              <w:ind w:left="43" w:hanging="43"/>
            </w:pPr>
            <w:r>
              <w:rPr>
                <w:rFonts w:ascii="Aptos" w:hAnsi="Aptos"/>
                <w:sz w:val="23"/>
              </w:rPr>
              <w:t>5. Select the picture. Drag a corner sizing handle inward to make the picture smaller.</w:t>
            </w:r>
          </w:p>
          <w:p>
            <w:pPr>
              <w:keepLines/>
              <w:spacing w:after="40"/>
              <w:ind w:left="43" w:hanging="43"/>
            </w:pPr>
            <w:r>
              <w:rPr>
                <w:rFonts w:ascii="Aptos" w:hAnsi="Aptos"/>
                <w:b w:val="0"/>
                <w:sz w:val="23"/>
              </w:rPr>
              <w:t xml:space="preserve">6. With the picture selected, select </w:t>
            </w:r>
            <w:r>
              <w:rPr>
                <w:rFonts w:ascii="Aptos" w:hAnsi="Aptos"/>
                <w:b/>
                <w:sz w:val="23"/>
              </w:rPr>
              <w:t>Picture Format</w:t>
            </w:r>
            <w:r>
              <w:rPr>
                <w:rFonts w:ascii="Aptos" w:hAnsi="Aptos"/>
                <w:b w:val="0"/>
                <w:sz w:val="23"/>
              </w:rPr>
              <w:t xml:space="preserve"> &gt; </w:t>
            </w:r>
            <w:r>
              <w:rPr>
                <w:rFonts w:ascii="Aptos" w:hAnsi="Aptos"/>
                <w:b/>
                <w:sz w:val="23"/>
              </w:rPr>
              <w:t>Crop</w:t>
            </w:r>
            <w:r>
              <w:rPr>
                <w:rFonts w:ascii="Aptos" w:hAnsi="Aptos"/>
                <w:b w:val="0"/>
                <w:sz w:val="23"/>
              </w:rPr>
              <w:t>.</w:t>
            </w:r>
          </w:p>
          <w:p>
            <w:pPr>
              <w:keepLines/>
              <w:spacing w:after="40"/>
              <w:ind w:left="43" w:hanging="43"/>
            </w:pPr>
            <w:r>
              <w:rPr>
                <w:rFonts w:ascii="Aptos" w:hAnsi="Aptos"/>
                <w:sz w:val="23"/>
              </w:rPr>
              <w:t>7. Drag one black crop handle inward to trim part of the picture, then select outside the picture.</w:t>
            </w:r>
          </w:p>
          <w:p>
            <w:pPr>
              <w:keepLines/>
              <w:spacing w:after="40"/>
              <w:ind w:left="43" w:hanging="43"/>
            </w:pPr>
            <w:r>
              <w:rPr>
                <w:rFonts w:ascii="Aptos" w:hAnsi="Aptos"/>
                <w:sz w:val="23"/>
              </w:rPr>
              <w:t>8. Select the picture again and use the circular rotation handle above the picture to rotate it slightly.</w:t>
            </w:r>
          </w:p>
          <w:p>
            <w:pPr>
              <w:keepLines/>
              <w:spacing w:after="40"/>
              <w:ind w:left="43" w:hanging="43"/>
            </w:pPr>
            <w:r>
              <w:rPr>
                <w:rFonts w:ascii="Aptos" w:hAnsi="Aptos"/>
                <w:b w:val="0"/>
                <w:sz w:val="23"/>
              </w:rPr>
              <w:t xml:space="preserve">9. Press </w:t>
            </w:r>
            <w:r>
              <w:rPr>
                <w:rFonts w:ascii="Aptos" w:hAnsi="Aptos"/>
                <w:b/>
                <w:sz w:val="23"/>
              </w:rPr>
              <w:t>Ctrl+Z</w:t>
            </w:r>
            <w:r>
              <w:rPr>
                <w:rFonts w:ascii="Aptos" w:hAnsi="Aptos"/>
                <w:b w:val="0"/>
                <w:sz w:val="23"/>
              </w:rPr>
              <w:t xml:space="preserve"> once if you want to undo the rotation and compare the result.</w:t>
            </w:r>
          </w:p>
          <w:p>
            <w:pPr>
              <w:keepLines/>
              <w:spacing w:before="80" w:after="60"/>
            </w:pPr>
            <w:r>
              <w:rPr>
                <w:rFonts w:ascii="Aptos" w:hAnsi="Aptos"/>
                <w:b/>
                <w:sz w:val="22"/>
              </w:rPr>
              <w:t xml:space="preserve">REMEMBER: </w:t>
            </w:r>
            <w:r>
              <w:rPr>
                <w:rFonts w:ascii="Aptos" w:hAnsi="Aptos"/>
                <w:sz w:val="22"/>
              </w:rPr>
              <w:t>Resize with a corner handle whenever possible. That helps keep the picture’s height and width in proportion.</w:t>
            </w:r>
          </w:p>
          <w:p>
            <w:pPr>
              <w:spacing w:before="120" w:after="120"/>
              <w:shd w:fill="E8F1F8"/>
            </w:pPr>
            <w:r>
              <w:rPr>
                <w:b/>
                <w:sz w:val="22"/>
              </w:rPr>
              <w:t xml:space="preserve">LET WORD DO THE LAYOUT: </w:t>
            </w:r>
            <w:r>
              <w:rPr>
                <w:sz w:val="22"/>
              </w:rPr>
              <w:t>Do not use repeated spaces or Enter presses to position things. Use Word's formatting and layout tools instead.</w:t>
            </w:r>
          </w:p>
          <w:p>
            <w:pPr>
              <w:shd w:fill="F6E8C9"/>
            </w:pPr>
            <w:r>
              <w:rPr>
                <w:b/>
                <w:sz w:val="22"/>
              </w:rPr>
              <w:t xml:space="preserve">NORMAL WORD BEHAVIOR: </w:t>
            </w:r>
            <w:r>
              <w:rPr>
                <w:sz w:val="22"/>
              </w:rPr>
              <w:t>A newly inserted stock photo may be very large and may push text around. That is normal. Resize, crop, and wrapping tools give you control.</w:t>
            </w:r>
          </w:p>
          <w:p>
            <w:pPr>
              <w:keepLines/>
              <w:spacing w:before="80"/>
            </w:pPr>
            <w:r>
              <w:rPr>
                <w:rFonts w:ascii="Aptos" w:hAnsi="Aptos"/>
                <w:b/>
                <w:color w:val="1F4E79"/>
                <w:sz w:val="24"/>
              </w:rPr>
              <w:t>EXPECTED RESULT</w:t>
            </w:r>
          </w:p>
          <w:p>
            <w:pPr>
              <w:keepLines/>
              <w:spacing w:after="0"/>
            </w:pPr>
            <w:r>
              <w:rPr>
                <w:rFonts w:ascii="Aptos" w:hAnsi="Aptos"/>
                <w:sz w:val="22"/>
              </w:rPr>
              <w:t>A stock photo should appear in the work area. It should be smaller than when first inserted and visibly cropped.</w:t>
            </w:r>
          </w:p>
        </w:tc>
      </w:tr>
    </w:tbl>
    <w:p>
      <w:pPr>
        <w:spacing w:before="120"/>
      </w:pPr>
      <w:r>
        <w:rPr>
          <w:rFonts w:ascii="Aptos" w:hAnsi="Aptos"/>
          <w:b/>
          <w:sz w:val="26"/>
        </w:rPr>
        <w:t>▼ PICTURE WORK AREA ▼</w:t>
      </w:r>
    </w:p>
    <w:p>
      <w:r>
        <w:rPr>
          <w:rFonts w:ascii="Aptos" w:hAnsi="Aptos"/>
          <w:sz w:val="24"/>
        </w:rPr>
        <w:t>Insert your first stock photo below this line. Leave enough room around it to resize and crop it.</w:t>
      </w:r>
    </w:p>
    <w:p>
      <w:pPr>
        <w:spacing w:after="160"/>
      </w:pPr>
      <w:r>
        <w:rPr>
          <w:rFonts w:ascii="Aptos" w:hAnsi="Aptos"/>
          <w:sz w:val="24"/>
        </w:rPr>
        <w:t xml:space="preserve"> </w:t>
      </w:r>
    </w:p>
    <w:p>
      <w:pPr>
        <w:spacing w:after="160"/>
      </w:pPr>
      <w:r>
        <w:rPr>
          <w:rFonts w:ascii="Aptos" w:hAnsi="Aptos"/>
          <w:sz w:val="24"/>
        </w:rPr>
        <w:t xml:space="preserve"> </w:t>
      </w:r>
    </w:p>
    <w:p>
      <w:pPr>
        <w:spacing w:after="160"/>
      </w:pPr>
      <w:r>
        <w:rPr>
          <w:rFonts w:ascii="Aptos" w:hAnsi="Aptos"/>
          <w:sz w:val="24"/>
        </w:rPr>
        <w:t xml:space="preserve"> </w:t>
      </w:r>
    </w:p>
    <w:p>
      <w:pPr>
        <w:spacing w:after="60"/>
      </w:pPr>
      <w:r>
        <w:rPr>
          <w:rFonts w:ascii="Aptos" w:hAnsi="Aptos"/>
          <w:b/>
          <w:sz w:val="34"/>
        </w:rPr>
        <w:t>WORD LAB — 6</w:t>
      </w:r>
      <w:r>
        <w:rPr>
          <w:rFonts w:ascii="Aptos" w:hAnsi="Aptos"/>
          <w:b/>
          <w:sz w:val="24"/>
        </w:rPr>
        <w:t xml:space="preserve">  |  Pictures — Part B: Wrap Text, Move, and Style</w:t>
      </w:r>
    </w:p>
    <w:p>
      <w:pPr>
        <w:spacing w:after="100"/>
      </w:pPr>
      <w:r>
        <w:rPr>
          <w:rFonts w:ascii="Aptos" w:hAnsi="Aptos"/>
          <w:i/>
          <w:sz w:val="18"/>
        </w:rPr>
        <w:t>Need more room on screen? Use – and + in the lower-right corner of Word to adjust Zoom. Zoom changes only the view, not the document or printing.</w:t>
      </w:r>
    </w:p>
    <w:p>
      <w:r>
        <w:rPr>
          <w:rFonts w:ascii="Aptos" w:hAnsi="Aptos"/>
          <w:sz w:val="23"/>
        </w:rPr>
        <w:t>For this part, insert a second stock photo so you can practice placing a picture beside text.</w:t>
      </w:r>
    </w:p>
    <w:tbl>
      <w:tblPr>
        <w:tblW w:type="auto" w:w="0"/>
        <w:tblLook w:firstColumn="1" w:firstRow="1" w:lastColumn="0" w:lastRow="0" w:noHBand="0" w:noVBand="1" w:val="04A0"/>
      </w:tblPr>
      <w:tblGrid>
        <w:gridCol w:w="10454"/>
      </w:tblGrid>
      <w:tr>
        <w:trPr>
          <w:trHeight w:hRule="atLeast"/>
        </w:trPr>
        <w:tc>
          <w:tcPr>
            <w:tcW w:type="dxa" w:w="10454"/>
            <w:shd w:fill="E3EEF5"/>
            <w:tcMar>
              <w:top w:w="100" w:type="dxa"/>
              <w:start w:w="150" w:type="dxa"/>
              <w:bottom w:w="100" w:type="dxa"/>
              <w:end w:w="150" w:type="dxa"/>
            </w:tcMar>
            <w:tcBorders>
              <w:top w:val="single" w:sz="8" w:color="8999A5"/>
              <w:left w:val="single" w:sz="8" w:color="8999A5"/>
              <w:bottom w:val="single" w:sz="8" w:color="8999A5"/>
              <w:right w:val="single" w:sz="8" w:color="8999A5"/>
            </w:tcBorders>
          </w:tcPr>
          <w:p>
            <w:pPr>
              <w:keepLines/>
              <w:spacing w:after="80"/>
            </w:pPr>
            <w:r>
              <w:rPr>
                <w:rFonts w:ascii="Aptos" w:hAnsi="Aptos"/>
                <w:b/>
                <w:color w:val="1F4E79"/>
                <w:sz w:val="26"/>
              </w:rPr>
              <w:t>INSTRUCTIONS</w:t>
            </w:r>
          </w:p>
          <w:p>
            <w:pPr>
              <w:shd w:fill="E8F1F8"/>
            </w:pPr>
            <w:r>
              <w:rPr>
                <w:b/>
                <w:sz w:val="22"/>
              </w:rPr>
              <w:t xml:space="preserve">WHAT IS A STOCK PHOTO? </w:t>
            </w:r>
            <w:r>
              <w:rPr>
                <w:sz w:val="22"/>
              </w:rPr>
              <w:t>A stock photo is a ready-made picture supplied for general use. Word includes a searchable collection, so you do not need a photo saved on the computer.</w:t>
            </w:r>
          </w:p>
          <w:p>
            <w:pPr>
              <w:keepLines/>
              <w:spacing w:after="40"/>
              <w:ind w:left="43" w:hanging="43"/>
            </w:pPr>
            <w:r>
              <w:rPr>
                <w:rFonts w:ascii="Aptos" w:hAnsi="Aptos"/>
                <w:b w:val="0"/>
                <w:sz w:val="23"/>
              </w:rPr>
              <w:t xml:space="preserve">1. Place the insertion point before the first paragraph under </w:t>
            </w:r>
            <w:r>
              <w:rPr>
                <w:rFonts w:ascii="Aptos" w:hAnsi="Aptos"/>
                <w:b/>
                <w:sz w:val="23"/>
              </w:rPr>
              <w:t>TEXT WRAPPING PRACTICE</w:t>
            </w:r>
            <w:r>
              <w:rPr>
                <w:rFonts w:ascii="Aptos" w:hAnsi="Aptos"/>
                <w:b w:val="0"/>
                <w:sz w:val="23"/>
              </w:rPr>
              <w:t>.</w:t>
            </w:r>
          </w:p>
          <w:p>
            <w:pPr>
              <w:keepLines/>
              <w:spacing w:after="40"/>
              <w:ind w:left="43" w:hanging="43"/>
            </w:pPr>
            <w:r>
              <w:rPr>
                <w:rFonts w:ascii="Aptos" w:hAnsi="Aptos"/>
                <w:b w:val="0"/>
                <w:sz w:val="23"/>
              </w:rPr>
              <w:t xml:space="preserve">2. Select </w:t>
            </w:r>
            <w:r>
              <w:rPr>
                <w:rFonts w:ascii="Aptos" w:hAnsi="Aptos"/>
                <w:b/>
                <w:sz w:val="23"/>
              </w:rPr>
              <w:t>Insert</w:t>
            </w:r>
            <w:r>
              <w:rPr>
                <w:rFonts w:ascii="Aptos" w:hAnsi="Aptos"/>
                <w:b w:val="0"/>
                <w:sz w:val="23"/>
              </w:rPr>
              <w:t xml:space="preserve"> &gt; </w:t>
            </w:r>
            <w:r>
              <w:rPr>
                <w:rFonts w:ascii="Aptos" w:hAnsi="Aptos"/>
                <w:b/>
                <w:sz w:val="23"/>
              </w:rPr>
              <w:t>Pictures</w:t>
            </w:r>
            <w:r>
              <w:rPr>
                <w:rFonts w:ascii="Aptos" w:hAnsi="Aptos"/>
                <w:b w:val="0"/>
                <w:sz w:val="23"/>
              </w:rPr>
              <w:t xml:space="preserve"> &gt; </w:t>
            </w:r>
            <w:r>
              <w:rPr>
                <w:rFonts w:ascii="Aptos" w:hAnsi="Aptos"/>
                <w:b/>
                <w:sz w:val="23"/>
              </w:rPr>
              <w:t>Stock Images</w:t>
            </w:r>
            <w:r>
              <w:rPr>
                <w:rFonts w:ascii="Aptos" w:hAnsi="Aptos"/>
                <w:b w:val="0"/>
                <w:sz w:val="23"/>
              </w:rPr>
              <w:t>.</w:t>
            </w:r>
          </w:p>
          <w:p>
            <w:pPr>
              <w:keepLines/>
              <w:spacing w:after="40"/>
              <w:ind w:left="43" w:hanging="43"/>
            </w:pPr>
            <w:r>
              <w:rPr>
                <w:rFonts w:ascii="Aptos" w:hAnsi="Aptos"/>
                <w:b w:val="0"/>
                <w:sz w:val="23"/>
              </w:rPr>
              <w:t xml:space="preserve">3. Search for </w:t>
            </w:r>
            <w:r>
              <w:rPr>
                <w:rFonts w:ascii="Aptos" w:hAnsi="Aptos"/>
                <w:b/>
                <w:sz w:val="23"/>
              </w:rPr>
              <w:t>coffee</w:t>
            </w:r>
            <w:r>
              <w:rPr>
                <w:rFonts w:ascii="Aptos" w:hAnsi="Aptos"/>
                <w:b w:val="0"/>
                <w:sz w:val="23"/>
              </w:rPr>
              <w:t xml:space="preserve"> and insert any photo you like.</w:t>
            </w:r>
          </w:p>
          <w:p>
            <w:pPr>
              <w:keepLines/>
              <w:spacing w:after="40"/>
              <w:ind w:left="43" w:hanging="43"/>
            </w:pPr>
            <w:r>
              <w:rPr>
                <w:rFonts w:ascii="Aptos" w:hAnsi="Aptos"/>
                <w:b w:val="0"/>
                <w:sz w:val="23"/>
              </w:rPr>
              <w:t xml:space="preserve">4. Select the picture and choose the </w:t>
            </w:r>
            <w:r>
              <w:rPr>
                <w:rFonts w:ascii="Aptos" w:hAnsi="Aptos"/>
                <w:b/>
                <w:sz w:val="23"/>
              </w:rPr>
              <w:t>Layout Options</w:t>
            </w:r>
            <w:r>
              <w:rPr>
                <w:rFonts w:ascii="Aptos" w:hAnsi="Aptos"/>
                <w:b w:val="0"/>
                <w:sz w:val="23"/>
              </w:rPr>
              <w:t xml:space="preserve"> button beside it.</w:t>
            </w:r>
          </w:p>
          <w:p>
            <w:pPr>
              <w:keepLines/>
              <w:spacing w:after="40"/>
              <w:ind w:left="43" w:hanging="43"/>
            </w:pPr>
            <w:r>
              <w:rPr>
                <w:rFonts w:ascii="Aptos" w:hAnsi="Aptos"/>
                <w:b w:val="0"/>
                <w:sz w:val="23"/>
              </w:rPr>
              <w:t xml:space="preserve">5. Under </w:t>
            </w:r>
            <w:r>
              <w:rPr>
                <w:rFonts w:ascii="Aptos" w:hAnsi="Aptos"/>
                <w:b/>
                <w:sz w:val="23"/>
              </w:rPr>
              <w:t>With Text Wrapping</w:t>
            </w:r>
            <w:r>
              <w:rPr>
                <w:rFonts w:ascii="Aptos" w:hAnsi="Aptos"/>
                <w:b w:val="0"/>
                <w:sz w:val="23"/>
              </w:rPr>
              <w:t xml:space="preserve">, choose </w:t>
            </w:r>
            <w:r>
              <w:rPr>
                <w:rFonts w:ascii="Aptos" w:hAnsi="Aptos"/>
                <w:b/>
                <w:sz w:val="23"/>
              </w:rPr>
              <w:t>Square</w:t>
            </w:r>
            <w:r>
              <w:rPr>
                <w:rFonts w:ascii="Aptos" w:hAnsi="Aptos"/>
                <w:b w:val="0"/>
                <w:sz w:val="23"/>
              </w:rPr>
              <w:t>.</w:t>
            </w:r>
          </w:p>
          <w:p>
            <w:pPr>
              <w:keepLines/>
              <w:spacing w:after="40"/>
              <w:ind w:left="43" w:hanging="43"/>
            </w:pPr>
            <w:r>
              <w:rPr>
                <w:rFonts w:ascii="Aptos" w:hAnsi="Aptos"/>
                <w:sz w:val="23"/>
              </w:rPr>
              <w:t>6. Drag the picture to the right side of the first paragraph. Watch the text flow around it.</w:t>
            </w:r>
          </w:p>
          <w:p>
            <w:pPr>
              <w:keepLines/>
              <w:spacing w:after="40"/>
              <w:ind w:left="43" w:hanging="43"/>
            </w:pPr>
            <w:r>
              <w:rPr>
                <w:rFonts w:ascii="Aptos" w:hAnsi="Aptos"/>
                <w:sz w:val="23"/>
              </w:rPr>
              <w:t>7. Drag a corner sizing handle until the picture fits beside the text without covering words.</w:t>
            </w:r>
          </w:p>
          <w:p>
            <w:pPr>
              <w:keepLines/>
              <w:spacing w:after="40"/>
              <w:ind w:left="43" w:hanging="43"/>
            </w:pPr>
            <w:r>
              <w:rPr>
                <w:rFonts w:ascii="Aptos" w:hAnsi="Aptos"/>
                <w:b w:val="0"/>
                <w:sz w:val="23"/>
              </w:rPr>
              <w:t xml:space="preserve">8. With the picture selected, open the </w:t>
            </w:r>
            <w:r>
              <w:rPr>
                <w:rFonts w:ascii="Aptos" w:hAnsi="Aptos"/>
                <w:b/>
                <w:sz w:val="23"/>
              </w:rPr>
              <w:t>Picture Format</w:t>
            </w:r>
            <w:r>
              <w:rPr>
                <w:rFonts w:ascii="Aptos" w:hAnsi="Aptos"/>
                <w:b w:val="0"/>
                <w:sz w:val="23"/>
              </w:rPr>
              <w:t xml:space="preserve"> tab and choose one simple </w:t>
            </w:r>
            <w:r>
              <w:rPr>
                <w:rFonts w:ascii="Aptos" w:hAnsi="Aptos"/>
                <w:b/>
                <w:sz w:val="23"/>
              </w:rPr>
              <w:t>Picture Style</w:t>
            </w:r>
            <w:r>
              <w:rPr>
                <w:rFonts w:ascii="Aptos" w:hAnsi="Aptos"/>
                <w:b w:val="0"/>
                <w:sz w:val="23"/>
              </w:rPr>
              <w:t>.</w:t>
            </w:r>
          </w:p>
          <w:p>
            <w:pPr>
              <w:keepLines/>
              <w:spacing w:after="40"/>
              <w:ind w:left="43" w:hanging="43"/>
            </w:pPr>
            <w:r>
              <w:rPr>
                <w:rFonts w:ascii="Aptos" w:hAnsi="Aptos"/>
                <w:b w:val="0"/>
                <w:sz w:val="23"/>
              </w:rPr>
              <w:t xml:space="preserve">9. Use </w:t>
            </w:r>
            <w:r>
              <w:rPr>
                <w:rFonts w:ascii="Aptos" w:hAnsi="Aptos"/>
                <w:b/>
                <w:sz w:val="23"/>
              </w:rPr>
              <w:t>Picture Format</w:t>
            </w:r>
            <w:r>
              <w:rPr>
                <w:rFonts w:ascii="Aptos" w:hAnsi="Aptos"/>
                <w:b w:val="0"/>
                <w:sz w:val="23"/>
              </w:rPr>
              <w:t xml:space="preserve"> &gt; </w:t>
            </w:r>
            <w:r>
              <w:rPr>
                <w:rFonts w:ascii="Aptos" w:hAnsi="Aptos"/>
                <w:b/>
                <w:sz w:val="23"/>
              </w:rPr>
              <w:t>Picture Border</w:t>
            </w:r>
            <w:r>
              <w:rPr>
                <w:rFonts w:ascii="Aptos" w:hAnsi="Aptos"/>
                <w:b w:val="0"/>
                <w:sz w:val="23"/>
              </w:rPr>
              <w:t xml:space="preserve"> to add a thin border if you want to experiment.</w:t>
            </w:r>
          </w:p>
          <w:p>
            <w:pPr>
              <w:keepLines/>
              <w:spacing w:after="40"/>
              <w:ind w:left="43" w:hanging="43"/>
            </w:pPr>
            <w:r>
              <w:rPr>
                <w:rFonts w:ascii="Aptos" w:hAnsi="Aptos"/>
                <w:sz w:val="23"/>
              </w:rPr>
              <w:t>10. Move the picture once more and confirm that the surrounding text adjusts automatically.</w:t>
            </w:r>
          </w:p>
          <w:p>
            <w:pPr>
              <w:keepLines/>
              <w:spacing w:before="80" w:after="60"/>
            </w:pPr>
            <w:r>
              <w:rPr>
                <w:rFonts w:ascii="Aptos" w:hAnsi="Aptos"/>
                <w:b w:val="0"/>
                <w:sz w:val="22"/>
              </w:rPr>
              <w:t xml:space="preserve">REMEMBER: </w:t>
            </w:r>
            <w:r>
              <w:rPr>
                <w:rFonts w:ascii="Aptos" w:hAnsi="Aptos"/>
                <w:b/>
                <w:sz w:val="22"/>
              </w:rPr>
              <w:t>In Line with Text</w:t>
            </w:r>
            <w:r>
              <w:rPr>
                <w:rFonts w:ascii="Aptos" w:hAnsi="Aptos"/>
                <w:b w:val="0"/>
                <w:sz w:val="22"/>
              </w:rPr>
              <w:t xml:space="preserve"> makes a picture behave like a large text character. </w:t>
            </w:r>
            <w:r>
              <w:rPr>
                <w:rFonts w:ascii="Aptos" w:hAnsi="Aptos"/>
                <w:b/>
                <w:sz w:val="22"/>
              </w:rPr>
              <w:t>Square</w:t>
            </w:r>
            <w:r>
              <w:rPr>
                <w:rFonts w:ascii="Aptos" w:hAnsi="Aptos"/>
                <w:b w:val="0"/>
                <w:sz w:val="22"/>
              </w:rPr>
              <w:t xml:space="preserve"> wrapping lets the surrounding text flow around the picture, which makes it much easier to position.</w:t>
            </w:r>
          </w:p>
          <w:p>
            <w:pPr>
              <w:spacing w:before="120" w:after="120"/>
              <w:shd w:fill="E8F1F8"/>
            </w:pPr>
            <w:r>
              <w:rPr>
                <w:b/>
                <w:sz w:val="22"/>
              </w:rPr>
              <w:t xml:space="preserve">LET WORD DO THE LAYOUT: </w:t>
            </w:r>
            <w:r>
              <w:rPr>
                <w:sz w:val="22"/>
              </w:rPr>
              <w:t>Do not use repeated spaces or Enter presses to position things. Use Word's formatting and layout tools instead.</w:t>
            </w:r>
          </w:p>
          <w:p>
            <w:pPr>
              <w:keepLines/>
              <w:spacing w:before="80"/>
            </w:pPr>
            <w:r>
              <w:rPr>
                <w:rFonts w:ascii="Aptos" w:hAnsi="Aptos"/>
                <w:b/>
                <w:color w:val="1F4E79"/>
                <w:sz w:val="24"/>
              </w:rPr>
              <w:t>EXPECTED RESULT</w:t>
            </w:r>
          </w:p>
          <w:p>
            <w:pPr>
              <w:keepLines/>
              <w:spacing w:after="0"/>
            </w:pPr>
            <w:r>
              <w:rPr>
                <w:rFonts w:ascii="Aptos" w:hAnsi="Aptos"/>
                <w:sz w:val="22"/>
              </w:rPr>
              <w:t>The picture should sit beside the practice paragraphs with text wrapping around it. It should be resized to fit and may have a simple picture style or border.</w:t>
            </w:r>
          </w:p>
        </w:tc>
      </w:tr>
    </w:tbl>
    <w:p>
      <w:pPr>
        <w:spacing w:before="120"/>
      </w:pPr>
      <w:r>
        <w:rPr>
          <w:rFonts w:ascii="Aptos" w:hAnsi="Aptos"/>
          <w:b/>
          <w:sz w:val="26"/>
        </w:rPr>
        <w:t>▼ TEXT WRAPPING PRACTICE ▼</w:t>
      </w:r>
    </w:p>
    <w:p>
      <w:pPr>
        <w:spacing w:after="140"/>
      </w:pPr>
      <w:r>
        <w:rPr>
          <w:rFonts w:ascii="Aptos" w:hAnsi="Aptos"/>
          <w:sz w:val="25"/>
        </w:rPr>
        <w:t>Pictures can make a handout easier to understand and more interesting to read. Word can place a picture directly in a line of text, or it can allow text to wrap around the edges of the picture.</w:t>
      </w:r>
    </w:p>
    <w:p>
      <w:pPr>
        <w:spacing w:after="140"/>
      </w:pPr>
      <w:r>
        <w:rPr>
          <w:rFonts w:ascii="Aptos" w:hAnsi="Aptos"/>
          <w:sz w:val="25"/>
        </w:rPr>
        <w:t>When Square text wrapping is used, the picture can be moved more freely. The nearby text rearranges itself around the picture instead of leaving the picture on a line by itself.</w:t>
      </w:r>
    </w:p>
    <w:p>
      <w:pPr>
        <w:spacing w:after="140"/>
      </w:pPr>
      <w:r>
        <w:rPr>
          <w:rFonts w:ascii="Aptos" w:hAnsi="Aptos"/>
          <w:sz w:val="25"/>
        </w:rPr>
        <w:t>Picture Format also includes tools for cropping, resizing, rotating, adding borders, and applying picture styles. These tools let you make basic changes without opening a separate photo-editing program.</w:t>
      </w:r>
    </w:p>
    <w:p>
      <w:pPr>
        <w:sectPr>
          <w:headerReference w:type="default" r:id="rId13"/>
          <w:footerReference w:type="default" r:id="rId14"/>
          <w:pgSz w:w="12240" w:h="15840"/>
          <w:pgMar w:top="893" w:right="893" w:bottom="749" w:left="893" w:header="288" w:footer="317" w:gutter="0"/>
          <w:cols w:space="720"/>
          <w:docGrid w:linePitch="360"/>
        </w:sectPr>
      </w:pPr>
    </w:p>
    <w:p>
      <w:pPr>
        <w:spacing w:after="60"/>
      </w:pPr>
      <w:r>
        <w:rPr>
          <w:rFonts w:ascii="Aptos" w:hAnsi="Aptos"/>
          <w:b/>
          <w:sz w:val="34"/>
        </w:rPr>
        <w:t>WORD LAB — 7</w:t>
      </w:r>
      <w:r>
        <w:rPr>
          <w:rFonts w:ascii="Aptos" w:hAnsi="Aptos"/>
          <w:b/>
          <w:sz w:val="24"/>
        </w:rPr>
        <w:t xml:space="preserve">  |  Save Your Work</w:t>
      </w:r>
    </w:p>
    <w:p>
      <w:pPr>
        <w:spacing w:after="100"/>
      </w:pPr>
      <w:r>
        <w:rPr>
          <w:rFonts w:ascii="Aptos" w:hAnsi="Aptos"/>
          <w:i/>
          <w:sz w:val="18"/>
        </w:rPr>
        <w:t>Need more room on screen? Use – and + in the lower-right corner of Word to adjust Zoom. Zoom changes only the view, not the document or printing.</w:t>
      </w:r>
    </w:p>
    <w:tbl>
      <w:tblPr>
        <w:tblW w:type="auto" w:w="0"/>
        <w:tblLook w:firstColumn="1" w:firstRow="1" w:lastColumn="0" w:lastRow="0" w:noHBand="0" w:noVBand="1" w:val="04A0"/>
      </w:tblPr>
      <w:tblGrid>
        <w:gridCol w:w="10224"/>
      </w:tblGrid>
      <w:tr>
        <w:trPr>
          <w:trHeight w:hRule="atLeast"/>
        </w:trPr>
        <w:tc>
          <w:tcPr>
            <w:tcW w:type="dxa" w:w="10224"/>
            <w:shd w:fill="E3EEF5"/>
            <w:tcMar>
              <w:top w:w="130" w:type="dxa"/>
              <w:start w:w="170" w:type="dxa"/>
              <w:bottom w:w="130" w:type="dxa"/>
              <w:end w:w="170" w:type="dxa"/>
            </w:tcMar>
            <w:tcBorders>
              <w:top w:val="single" w:sz="8" w:color="8999A5"/>
              <w:left w:val="single" w:sz="8" w:color="8999A5"/>
              <w:bottom w:val="single" w:sz="8" w:color="8999A5"/>
              <w:right w:val="single" w:sz="8" w:color="8999A5"/>
            </w:tcBorders>
          </w:tcPr>
          <w:p>
            <w:pPr>
              <w:keepLines/>
              <w:spacing w:after="80"/>
            </w:pPr>
            <w:r>
              <w:rPr>
                <w:rFonts w:ascii="Aptos" w:hAnsi="Aptos"/>
                <w:b/>
                <w:color w:val="1F4E79"/>
                <w:sz w:val="26"/>
              </w:rPr>
              <w:t>INSTRUCTIONS</w:t>
            </w:r>
          </w:p>
          <w:p>
            <w:pPr>
              <w:keepLines/>
              <w:spacing w:after="40"/>
              <w:ind w:left="43" w:hanging="43"/>
            </w:pPr>
            <w:r>
              <w:rPr>
                <w:rFonts w:ascii="Aptos" w:hAnsi="Aptos"/>
                <w:b w:val="0"/>
                <w:sz w:val="23"/>
              </w:rPr>
              <w:t xml:space="preserve">1. Select </w:t>
            </w:r>
            <w:r>
              <w:rPr>
                <w:rFonts w:ascii="Aptos" w:hAnsi="Aptos"/>
                <w:b/>
                <w:sz w:val="23"/>
              </w:rPr>
              <w:t>File</w:t>
            </w:r>
            <w:r>
              <w:rPr>
                <w:rFonts w:ascii="Aptos" w:hAnsi="Aptos"/>
                <w:b w:val="0"/>
                <w:sz w:val="23"/>
              </w:rPr>
              <w:t>.</w:t>
            </w:r>
          </w:p>
          <w:p>
            <w:pPr>
              <w:keepLines/>
              <w:spacing w:after="40"/>
              <w:ind w:left="43" w:hanging="43"/>
            </w:pPr>
            <w:r>
              <w:rPr>
                <w:rFonts w:ascii="Aptos" w:hAnsi="Aptos"/>
                <w:b w:val="0"/>
                <w:sz w:val="23"/>
              </w:rPr>
              <w:t xml:space="preserve">2. Select </w:t>
            </w:r>
            <w:r>
              <w:rPr>
                <w:rFonts w:ascii="Aptos" w:hAnsi="Aptos"/>
                <w:b/>
                <w:sz w:val="23"/>
              </w:rPr>
              <w:t>Save As</w:t>
            </w:r>
            <w:r>
              <w:rPr>
                <w:rFonts w:ascii="Aptos" w:hAnsi="Aptos"/>
                <w:b w:val="0"/>
                <w:sz w:val="23"/>
              </w:rPr>
              <w:t xml:space="preserve"> or </w:t>
            </w:r>
            <w:r>
              <w:rPr>
                <w:rFonts w:ascii="Aptos" w:hAnsi="Aptos"/>
                <w:b/>
                <w:sz w:val="23"/>
              </w:rPr>
              <w:t>Save a Copy</w:t>
            </w:r>
            <w:r>
              <w:rPr>
                <w:rFonts w:ascii="Aptos" w:hAnsi="Aptos"/>
                <w:b w:val="0"/>
                <w:sz w:val="23"/>
              </w:rPr>
              <w:t>, whichever appears.</w:t>
            </w:r>
          </w:p>
          <w:p>
            <w:pPr>
              <w:keepLines/>
              <w:spacing w:after="40"/>
              <w:ind w:left="43" w:hanging="43"/>
            </w:pPr>
            <w:r>
              <w:rPr>
                <w:rFonts w:ascii="Aptos" w:hAnsi="Aptos"/>
                <w:sz w:val="23"/>
              </w:rPr>
              <w:t>3. Choose a location you can find again.</w:t>
            </w:r>
          </w:p>
          <w:p>
            <w:pPr>
              <w:keepLines/>
              <w:spacing w:after="40"/>
              <w:ind w:left="43" w:hanging="43"/>
            </w:pPr>
            <w:r>
              <w:rPr>
                <w:rFonts w:ascii="Aptos" w:hAnsi="Aptos"/>
                <w:b w:val="0"/>
                <w:sz w:val="23"/>
              </w:rPr>
              <w:t xml:space="preserve">4. Enter a file name using this pattern: </w:t>
            </w:r>
            <w:r>
              <w:rPr>
                <w:rFonts w:ascii="Aptos" w:hAnsi="Aptos"/>
                <w:b/>
                <w:sz w:val="23"/>
              </w:rPr>
              <w:t>FirstNameLastInitial - Word Skills Lab 01</w:t>
            </w:r>
            <w:r>
              <w:rPr>
                <w:rFonts w:ascii="Aptos" w:hAnsi="Aptos"/>
                <w:b w:val="0"/>
                <w:sz w:val="23"/>
              </w:rPr>
              <w:t>.</w:t>
            </w:r>
          </w:p>
          <w:p>
            <w:pPr>
              <w:keepLines/>
              <w:spacing w:after="40"/>
              <w:ind w:left="43" w:hanging="43"/>
            </w:pPr>
            <w:r>
              <w:rPr>
                <w:rFonts w:ascii="Aptos" w:hAnsi="Aptos"/>
                <w:b w:val="0"/>
                <w:sz w:val="23"/>
              </w:rPr>
              <w:t xml:space="preserve">5. Select </w:t>
            </w:r>
            <w:r>
              <w:rPr>
                <w:rFonts w:ascii="Aptos" w:hAnsi="Aptos"/>
                <w:b/>
                <w:sz w:val="23"/>
              </w:rPr>
              <w:t>Save</w:t>
            </w:r>
            <w:r>
              <w:rPr>
                <w:rFonts w:ascii="Aptos" w:hAnsi="Aptos"/>
                <w:b w:val="0"/>
                <w:sz w:val="23"/>
              </w:rPr>
              <w:t>.</w:t>
            </w:r>
          </w:p>
          <w:p>
            <w:pPr>
              <w:keepLines/>
              <w:spacing w:after="40"/>
              <w:ind w:left="43" w:hanging="43"/>
            </w:pPr>
            <w:r>
              <w:rPr>
                <w:rFonts w:ascii="Aptos" w:hAnsi="Aptos"/>
                <w:b w:val="0"/>
                <w:sz w:val="23"/>
              </w:rPr>
              <w:t xml:space="preserve">6. Keep </w:t>
            </w:r>
            <w:r>
              <w:rPr>
                <w:rFonts w:ascii="Aptos" w:hAnsi="Aptos"/>
                <w:b/>
                <w:sz w:val="23"/>
              </w:rPr>
              <w:t>Word Document (.docx)</w:t>
            </w:r>
            <w:r>
              <w:rPr>
                <w:rFonts w:ascii="Aptos" w:hAnsi="Aptos"/>
                <w:b w:val="0"/>
                <w:sz w:val="23"/>
              </w:rPr>
              <w:t xml:space="preserve"> if Word asks for a file type.</w:t>
            </w:r>
          </w:p>
          <w:p>
            <w:pPr>
              <w:keepLines/>
              <w:spacing w:before="80" w:after="60"/>
            </w:pPr>
            <w:r>
              <w:rPr>
                <w:rFonts w:ascii="Aptos" w:hAnsi="Aptos"/>
                <w:b w:val="0"/>
                <w:sz w:val="22"/>
              </w:rPr>
              <w:t xml:space="preserve">REMEMBER: </w:t>
            </w:r>
            <w:r>
              <w:rPr>
                <w:rFonts w:ascii="Aptos" w:hAnsi="Aptos"/>
                <w:b/>
                <w:sz w:val="22"/>
              </w:rPr>
              <w:t>Ctrl+S</w:t>
            </w:r>
            <w:r>
              <w:rPr>
                <w:rFonts w:ascii="Aptos" w:hAnsi="Aptos"/>
                <w:b w:val="0"/>
                <w:sz w:val="22"/>
              </w:rPr>
              <w:t xml:space="preserve"> saves changes after the first save. </w:t>
            </w:r>
            <w:r>
              <w:rPr>
                <w:rFonts w:ascii="Aptos" w:hAnsi="Aptos"/>
                <w:b/>
                <w:sz w:val="22"/>
              </w:rPr>
              <w:t>Ctrl+Z</w:t>
            </w:r>
            <w:r>
              <w:rPr>
                <w:rFonts w:ascii="Aptos" w:hAnsi="Aptos"/>
                <w:b w:val="0"/>
                <w:sz w:val="22"/>
              </w:rPr>
              <w:t xml:space="preserve"> undoes the most recent change.</w:t>
            </w:r>
          </w:p>
          <w:p>
            <w:pPr>
              <w:keepLines/>
              <w:spacing w:before="80"/>
            </w:pPr>
            <w:r>
              <w:rPr>
                <w:rFonts w:ascii="Aptos" w:hAnsi="Aptos"/>
                <w:b/>
                <w:color w:val="1F4E79"/>
                <w:sz w:val="24"/>
              </w:rPr>
              <w:t>EXPECTED RESULT</w:t>
            </w:r>
          </w:p>
          <w:p>
            <w:pPr>
              <w:keepLines/>
              <w:spacing w:after="0"/>
            </w:pPr>
            <w:r>
              <w:rPr>
                <w:rFonts w:ascii="Aptos" w:hAnsi="Aptos"/>
                <w:sz w:val="22"/>
              </w:rPr>
              <w:t>You should have your own saved copy of the completed Word practice document.</w:t>
            </w:r>
          </w:p>
        </w:tc>
      </w:tr>
    </w:tbl>
    <w:p>
      <w:pPr>
        <w:spacing w:before="160"/>
      </w:pPr>
      <w:r>
        <w:rPr>
          <w:rFonts w:ascii="Aptos" w:hAnsi="Aptos"/>
          <w:b/>
          <w:sz w:val="26"/>
        </w:rPr>
        <w:t>YOU PRACTICED</w:t>
      </w:r>
    </w:p>
    <w:p>
      <w:pPr>
        <w:spacing w:after="40"/>
        <w:ind w:left="288" w:hanging="202"/>
      </w:pPr>
      <w:r>
        <w:rPr>
          <w:rFonts w:ascii="Aptos" w:hAnsi="Aptos"/>
          <w:sz w:val="24"/>
        </w:rPr>
        <w:t>• Bulleted lists</w:t>
      </w:r>
    </w:p>
    <w:p>
      <w:pPr>
        <w:spacing w:after="40"/>
        <w:ind w:left="288" w:hanging="202"/>
      </w:pPr>
      <w:r>
        <w:rPr>
          <w:rFonts w:ascii="Aptos" w:hAnsi="Aptos"/>
          <w:sz w:val="24"/>
        </w:rPr>
        <w:t>• Numbered lists</w:t>
      </w:r>
    </w:p>
    <w:p>
      <w:pPr>
        <w:spacing w:after="40"/>
        <w:ind w:left="288" w:hanging="202"/>
      </w:pPr>
      <w:r>
        <w:rPr>
          <w:rFonts w:ascii="Aptos" w:hAnsi="Aptos"/>
          <w:sz w:val="24"/>
        </w:rPr>
        <w:t>• Line spacing</w:t>
      </w:r>
    </w:p>
    <w:p>
      <w:pPr>
        <w:spacing w:after="40"/>
        <w:ind w:left="288" w:hanging="202"/>
      </w:pPr>
      <w:r>
        <w:rPr>
          <w:rFonts w:ascii="Aptos" w:hAnsi="Aptos"/>
          <w:sz w:val="24"/>
        </w:rPr>
        <w:t>• Tables</w:t>
      </w:r>
    </w:p>
    <w:p>
      <w:pPr>
        <w:spacing w:after="40"/>
        <w:ind w:left="288" w:hanging="202"/>
      </w:pPr>
      <w:r>
        <w:rPr>
          <w:rFonts w:ascii="Aptos" w:hAnsi="Aptos"/>
          <w:sz w:val="24"/>
        </w:rPr>
        <w:t>• Margins and page orientation</w:t>
      </w:r>
    </w:p>
    <w:p>
      <w:pPr>
        <w:spacing w:after="40"/>
        <w:ind w:left="288" w:hanging="202"/>
      </w:pPr>
      <w:r>
        <w:rPr>
          <w:rFonts w:ascii="Aptos" w:hAnsi="Aptos"/>
          <w:sz w:val="24"/>
        </w:rPr>
        <w:t>• Page breaks</w:t>
      </w:r>
    </w:p>
    <w:p>
      <w:pPr>
        <w:spacing w:after="40"/>
        <w:ind w:left="288" w:hanging="202"/>
      </w:pPr>
      <w:r>
        <w:rPr>
          <w:rFonts w:ascii="Aptos" w:hAnsi="Aptos"/>
          <w:sz w:val="24"/>
        </w:rPr>
        <w:t>• Stock photos</w:t>
      </w:r>
    </w:p>
    <w:p>
      <w:pPr>
        <w:spacing w:after="40"/>
        <w:ind w:left="288" w:hanging="202"/>
      </w:pPr>
      <w:r>
        <w:rPr>
          <w:rFonts w:ascii="Aptos" w:hAnsi="Aptos"/>
          <w:sz w:val="24"/>
        </w:rPr>
        <w:t>• Picture resizing and cropping</w:t>
      </w:r>
    </w:p>
    <w:p>
      <w:pPr>
        <w:spacing w:after="40"/>
        <w:ind w:left="288" w:hanging="202"/>
      </w:pPr>
      <w:r>
        <w:rPr>
          <w:rFonts w:ascii="Aptos" w:hAnsi="Aptos"/>
          <w:sz w:val="24"/>
        </w:rPr>
        <w:t>• Picture rotation</w:t>
      </w:r>
    </w:p>
    <w:p>
      <w:pPr>
        <w:spacing w:after="40"/>
        <w:ind w:left="288" w:hanging="202"/>
      </w:pPr>
      <w:r>
        <w:rPr>
          <w:rFonts w:ascii="Aptos" w:hAnsi="Aptos"/>
          <w:sz w:val="24"/>
        </w:rPr>
        <w:t>• Text wrapping</w:t>
      </w:r>
    </w:p>
    <w:p>
      <w:pPr>
        <w:spacing w:after="40"/>
        <w:ind w:left="288" w:hanging="202"/>
      </w:pPr>
      <w:r>
        <w:rPr>
          <w:rFonts w:ascii="Aptos" w:hAnsi="Aptos"/>
          <w:sz w:val="24"/>
        </w:rPr>
        <w:t>• Picture styles and borders</w:t>
      </w:r>
    </w:p>
    <w:p>
      <w:pPr>
        <w:spacing w:after="40"/>
        <w:ind w:left="288" w:hanging="202"/>
      </w:pPr>
      <w:r>
        <w:rPr>
          <w:rFonts w:ascii="Aptos" w:hAnsi="Aptos"/>
          <w:sz w:val="24"/>
        </w:rPr>
        <w:t>• Saving a Word document</w:t>
      </w:r>
    </w:p>
    <w:p>
      <w:r>
        <w:br w:type="page"/>
      </w:r>
    </w:p>
    <w:p>
      <w:pPr>
        <w:jc w:val="center"/>
      </w:pPr>
      <w:r>
        <w:rPr>
          <w:b/>
          <w:color w:val="1F4E79"/>
          <w:sz w:val="40"/>
        </w:rPr>
        <w:t>WORD SKILLS LAB 01 — COMPLETED</w:t>
      </w:r>
    </w:p>
    <w:p>
      <w:pPr>
        <w:jc w:val="center"/>
      </w:pPr>
      <w:r>
        <w:rPr>
          <w:sz w:val="26"/>
        </w:rPr>
        <w:t>You practiced useful tools for controlling text, pages, tables, and pictures in Microsoft Word.</w:t>
      </w:r>
    </w:p>
    <w:tbl>
      <w:tblPr>
        <w:tblW w:type="auto" w:w="0"/>
        <w:tblLayout w:type="autofit"/>
        <w:tblLook w:firstColumn="1" w:firstRow="1" w:lastColumn="0" w:lastRow="0" w:noHBand="0" w:noVBand="1" w:val="04A0"/>
      </w:tblPr>
      <w:tblGrid>
        <w:gridCol w:w="10224"/>
      </w:tblGrid>
      <w:tr>
        <w:tc>
          <w:tcPr>
            <w:tcW w:type="dxa" w:w="10224"/>
            <w:shd w:fill="DCEAF4"/>
            <w:tcBorders>
              <w:top w:val="single" w:sz="10" w:color="8799A6"/>
              <w:left w:val="single" w:sz="10" w:color="8799A6"/>
              <w:bottom w:val="single" w:sz="10" w:color="8799A6"/>
              <w:right w:val="single" w:sz="10" w:color="8799A6"/>
            </w:tcBorders>
            <w:vAlign w:val="center"/>
          </w:tcPr>
          <w:p>
            <w:r>
              <w:rPr>
                <w:b/>
                <w:sz w:val="28"/>
              </w:rPr>
              <w:t>YOU PRACTICED</w:t>
            </w:r>
          </w:p>
          <w:p>
            <w:pPr>
              <w:ind w:left="259"/>
            </w:pPr>
            <w:r>
              <w:rPr>
                <w:sz w:val="24"/>
              </w:rPr>
              <w:t>• Create bulleted and numbered lists</w:t>
            </w:r>
          </w:p>
          <w:p>
            <w:pPr>
              <w:ind w:left="259"/>
            </w:pPr>
            <w:r>
              <w:rPr>
                <w:sz w:val="24"/>
              </w:rPr>
              <w:t>• Change line spacing</w:t>
            </w:r>
          </w:p>
          <w:p>
            <w:pPr>
              <w:ind w:left="259"/>
            </w:pPr>
            <w:r>
              <w:rPr>
                <w:sz w:val="24"/>
              </w:rPr>
              <w:t>• Insert and format a table</w:t>
            </w:r>
          </w:p>
          <w:p>
            <w:pPr>
              <w:ind w:left="259"/>
            </w:pPr>
            <w:r>
              <w:rPr>
                <w:sz w:val="24"/>
              </w:rPr>
              <w:t>• Change margins and page orientation</w:t>
            </w:r>
          </w:p>
          <w:p>
            <w:pPr>
              <w:ind w:left="259"/>
            </w:pPr>
            <w:r>
              <w:rPr>
                <w:sz w:val="24"/>
              </w:rPr>
              <w:t>• Insert a real page break instead of pressing Enter repeatedly</w:t>
            </w:r>
          </w:p>
          <w:p>
            <w:pPr>
              <w:ind w:left="259"/>
            </w:pPr>
            <w:r>
              <w:rPr>
                <w:sz w:val="24"/>
              </w:rPr>
              <w:t>• Insert a stock photo</w:t>
            </w:r>
          </w:p>
          <w:p>
            <w:pPr>
              <w:ind w:left="259"/>
            </w:pPr>
            <w:r>
              <w:rPr>
                <w:sz w:val="24"/>
              </w:rPr>
              <w:t>• Resize, crop, and rotate a picture</w:t>
            </w:r>
          </w:p>
          <w:p>
            <w:pPr>
              <w:ind w:left="259"/>
            </w:pPr>
            <w:r>
              <w:rPr>
                <w:sz w:val="24"/>
              </w:rPr>
              <w:t>• Wrap text around a picture and reposition it</w:t>
            </w:r>
          </w:p>
          <w:p>
            <w:pPr>
              <w:ind w:left="259"/>
            </w:pPr>
            <w:r>
              <w:rPr>
                <w:sz w:val="24"/>
              </w:rPr>
              <w:t>• Apply a picture style or border</w:t>
            </w:r>
          </w:p>
          <w:p>
            <w:pPr>
              <w:ind w:left="259"/>
            </w:pPr>
            <w:r>
              <w:rPr>
                <w:sz w:val="24"/>
              </w:rPr>
              <w:t>• Save your own copy of the document</w:t>
            </w:r>
          </w:p>
        </w:tc>
      </w:tr>
    </w:tbl>
    <w:p>
      <w:pPr>
        <w:spacing w:before="240"/>
        <w:shd w:fill="F6E8C9"/>
      </w:pPr>
      <w:r>
        <w:rPr>
          <w:b/>
          <w:sz w:val="26"/>
        </w:rPr>
        <w:t xml:space="preserve">LET WORD DO THE LAYOUT: </w:t>
      </w:r>
      <w:r>
        <w:rPr>
          <w:sz w:val="26"/>
        </w:rPr>
        <w:t>Use Word's formatting and layout tools instead of repeated spaces or Enter presses. When something moves, look for the Word tool that controls it.</w:t>
      </w:r>
    </w:p>
    <w:p>
      <w:pPr>
        <w:jc w:val="center"/>
      </w:pPr>
      <w:r>
        <w:rPr>
          <w:b/>
          <w:sz w:val="24"/>
        </w:rPr>
        <w:t>Ctrl+Z = Undo    •    Ctrl+S = Save</w:t>
      </w:r>
    </w:p>
    <w:sectPr w:rsidR="00FC693F" w:rsidRPr="0006063C" w:rsidSect="00034616">
      <w:headerReference w:type="default" r:id="rId15"/>
      <w:footerReference w:type="default" r:id="rId16"/>
      <w:pgSz w:w="12240" w:h="15840"/>
      <w:pgMar w:top="1008" w:right="1008" w:bottom="749" w:left="1008" w:header="288" w:footer="31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sz w:val="18"/>
      </w:rPr>
      <w:t xml:space="preserve">Word Self-Contained Labs  •  Page </w:t>
    </w:r>
    <w:r>
      <w:fldChar w:fldCharType="begin"/>
      <w:instrText xml:space="preserve">PAGE</w:instrText>
      <w:fldChar w:fldCharType="separate"/>
      <w:t>1</w:t>
      <w:fldChar w:fldCharType="end"/>
    </w:r>
    <w:r>
      <w:rPr>
        <w:rFonts w:ascii="Aptos" w:hAnsi="Aptos"/>
        <w:sz w:val="18"/>
      </w:rPr>
      <w:t xml:space="preserve"> of </w:t>
    </w:r>
    <w:r>
      <w:fldChar w:fldCharType="begin"/>
      <w:instrText xml:space="preserve">NUMPAGES</w:instrText>
      <w:fldChar w:fldCharType="separate"/>
      <w:t>1</w:t>
      <w:fldChar w:fldCharType="end"/>
    </w:r>
    <w:r>
      <w:rPr>
        <w:rFonts w:ascii="Aptos" w:hAnsi="Aptos"/>
        <w:sz w:val="18"/>
      </w:rPr>
      <w:t xml:space="preserve">  •  September 3,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sz w:val="18"/>
      </w:rPr>
      <w:t xml:space="preserve">Word Self-Contained Labs  •  Page </w:t>
    </w:r>
    <w:r>
      <w:fldChar w:fldCharType="begin"/>
      <w:instrText xml:space="preserve">PAGE</w:instrText>
      <w:fldChar w:fldCharType="separate"/>
      <w:t>1</w:t>
      <w:fldChar w:fldCharType="end"/>
    </w:r>
    <w:r>
      <w:rPr>
        <w:rFonts w:ascii="Aptos" w:hAnsi="Aptos"/>
        <w:sz w:val="18"/>
      </w:rPr>
      <w:t xml:space="preserve"> of </w:t>
    </w:r>
    <w:r>
      <w:fldChar w:fldCharType="begin"/>
      <w:instrText xml:space="preserve">NUMPAGES</w:instrText>
      <w:fldChar w:fldCharType="separate"/>
      <w:t>1</w:t>
      <w:fldChar w:fldCharType="end"/>
    </w:r>
    <w:r>
      <w:rPr>
        <w:rFonts w:ascii="Aptos" w:hAnsi="Aptos"/>
        <w:sz w:val="18"/>
      </w:rPr>
      <w:t xml:space="preserve">  •  September 3, 2026</w:t>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sz w:val="18"/>
      </w:rPr>
      <w:t xml:space="preserve">Word Self-Contained Labs  •  Page </w:t>
    </w:r>
    <w:r>
      <w:fldChar w:fldCharType="begin"/>
      <w:instrText xml:space="preserve">PAGE</w:instrText>
      <w:fldChar w:fldCharType="separate"/>
      <w:t>1</w:t>
      <w:fldChar w:fldCharType="end"/>
    </w:r>
    <w:r>
      <w:rPr>
        <w:rFonts w:ascii="Aptos" w:hAnsi="Aptos"/>
        <w:sz w:val="18"/>
      </w:rPr>
      <w:t xml:space="preserve"> of </w:t>
    </w:r>
    <w:r>
      <w:fldChar w:fldCharType="begin"/>
      <w:instrText xml:space="preserve">NUMPAGES</w:instrText>
      <w:fldChar w:fldCharType="separate"/>
      <w:t>1</w:t>
      <w:fldChar w:fldCharType="end"/>
    </w:r>
    <w:r>
      <w:rPr>
        <w:rFonts w:ascii="Aptos" w:hAnsi="Aptos"/>
        <w:sz w:val="18"/>
      </w:rPr>
      <w:t xml:space="preserve">  •  September 3, 2026</w:t>
    </w:r>
  </w:p>
</w:ftr>
</file>

<file path=word/footer4.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sz w:val="18"/>
      </w:rPr>
      <w:t xml:space="preserve">Word Self-Contained Labs  •  Page </w:t>
    </w:r>
    <w:r>
      <w:fldChar w:fldCharType="begin"/>
      <w:instrText xml:space="preserve">PAGE</w:instrText>
      <w:fldChar w:fldCharType="separate"/>
      <w:t>1</w:t>
      <w:fldChar w:fldCharType="end"/>
    </w:r>
    <w:r>
      <w:rPr>
        <w:rFonts w:ascii="Aptos" w:hAnsi="Aptos"/>
        <w:sz w:val="18"/>
      </w:rPr>
      <w:t xml:space="preserve"> of </w:t>
    </w:r>
    <w:r>
      <w:fldChar w:fldCharType="begin"/>
      <w:instrText xml:space="preserve">NUMPAGES</w:instrText>
      <w:fldChar w:fldCharType="separate"/>
      <w:t>1</w:t>
      <w:fldChar w:fldCharType="end"/>
    </w:r>
    <w:r>
      <w:rPr>
        <w:rFonts w:ascii="Aptos" w:hAnsi="Aptos"/>
        <w:sz w:val="18"/>
      </w:rPr>
      <w:t xml:space="preserve">  •  September 3, 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t>Skills Lab 01 — Everyday Document Skills</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t>Skills Lab 01 — Everyday Document Skills</w:t>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t>Skills Lab 01 — Everyday Document Skills</w:t>
    </w:r>
  </w:p>
</w:hdr>
</file>

<file path=word/header4.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t>Skills Lab 01 — Everyday Document Skills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pPr>
    <w:rPr>
      <w:rFonts w:ascii="Aptos" w:hAnsi="Aptos"/>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header" Target="header4.xml"/><Relationship Id="rId16"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Skills Lab 01 — Everyday Document Skills</dc:title>
  <dc:subject>Hands-on practice with lists, spacing, tables, page layout, and pictures</dc:subject>
  <dc:creator>python-docx</dc:creator>
  <cp:keywords/>
  <dc:description/>
  <cp:lastModifiedBy/>
  <cp:revision>1</cp:revision>
  <dcterms:created xsi:type="dcterms:W3CDTF">2013-12-23T23:15:00Z</dcterms:created>
  <dcterms:modified xsi:type="dcterms:W3CDTF">2013-12-23T23:15:00Z</dcterms:modified>
  <cp:category/>
</cp:coreProperties>
</file>